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235B8" w14:textId="17116BCD" w:rsidR="00810B70" w:rsidRDefault="00810B70" w:rsidP="00810B70">
      <w:pPr>
        <w:jc w:val="both"/>
        <w:rPr>
          <w:rFonts w:ascii="Verdana" w:hAnsi="Verdana"/>
          <w:color w:val="3A6168"/>
          <w:sz w:val="18"/>
          <w:szCs w:val="18"/>
          <w:lang w:val="es-ES_tradnl"/>
        </w:rPr>
      </w:pPr>
      <w:r>
        <w:rPr>
          <w:rFonts w:ascii="Verdana" w:hAnsi="Verdana"/>
          <w:color w:val="3A6168"/>
          <w:sz w:val="18"/>
          <w:szCs w:val="18"/>
          <w:lang w:val="es-ES_tradnl"/>
        </w:rPr>
        <w:t>Apellidos………………………………………………………………………………. Nombre……………………………………… Fecha……</w:t>
      </w:r>
      <w:proofErr w:type="gramStart"/>
      <w:r>
        <w:rPr>
          <w:rFonts w:ascii="Verdana" w:hAnsi="Verdana"/>
          <w:color w:val="3A6168"/>
          <w:sz w:val="18"/>
          <w:szCs w:val="18"/>
          <w:lang w:val="es-ES_tradnl"/>
        </w:rPr>
        <w:t>…….</w:t>
      </w:r>
      <w:proofErr w:type="gramEnd"/>
      <w:r>
        <w:rPr>
          <w:rFonts w:ascii="Verdana" w:hAnsi="Verdana"/>
          <w:color w:val="3A6168"/>
          <w:sz w:val="18"/>
          <w:szCs w:val="18"/>
          <w:lang w:val="es-ES_tradnl"/>
        </w:rPr>
        <w:t>.</w:t>
      </w:r>
    </w:p>
    <w:p w14:paraId="3C9E7A41" w14:textId="1F8A06E9" w:rsidR="00810B70" w:rsidRDefault="002077A9" w:rsidP="00810B70">
      <w:pPr>
        <w:jc w:val="both"/>
        <w:rPr>
          <w:rFonts w:ascii="Verdana" w:hAnsi="Verdana"/>
          <w:color w:val="3A6168"/>
          <w:sz w:val="28"/>
          <w:szCs w:val="28"/>
          <w:lang w:val="es-ES_tradnl"/>
        </w:rPr>
      </w:pPr>
      <w:r>
        <w:rPr>
          <w:rFonts w:ascii="Verdana" w:hAnsi="Verdana"/>
          <w:color w:val="3A6168"/>
          <w:sz w:val="28"/>
          <w:szCs w:val="28"/>
          <w:lang w:val="es-ES_tradnl"/>
        </w:rPr>
        <w:t>Saberes básicos que se desarrollan en esta tarea:</w:t>
      </w:r>
    </w:p>
    <w:p w14:paraId="30C6D120" w14:textId="2491B181" w:rsidR="002077A9" w:rsidRDefault="002077A9" w:rsidP="002077A9">
      <w:pPr>
        <w:pStyle w:val="Prrafodelista"/>
        <w:numPr>
          <w:ilvl w:val="0"/>
          <w:numId w:val="25"/>
        </w:numPr>
        <w:jc w:val="both"/>
        <w:rPr>
          <w:rFonts w:ascii="Verdana" w:hAnsi="Verdana"/>
          <w:b/>
          <w:bCs/>
          <w:color w:val="3A6168"/>
          <w:sz w:val="28"/>
          <w:szCs w:val="28"/>
          <w:lang w:val="es-ES_tradnl"/>
        </w:rPr>
      </w:pPr>
      <w:r>
        <w:rPr>
          <w:rFonts w:ascii="Verdana" w:hAnsi="Verdana"/>
          <w:b/>
          <w:bCs/>
          <w:color w:val="3A6168"/>
          <w:sz w:val="28"/>
          <w:szCs w:val="28"/>
          <w:lang w:val="es-ES_tradnl"/>
        </w:rPr>
        <w:t>Fenotipo y genotipo</w:t>
      </w:r>
    </w:p>
    <w:p w14:paraId="0C5C9803" w14:textId="53BA8C16" w:rsidR="002077A9" w:rsidRPr="002077A9" w:rsidRDefault="002077A9" w:rsidP="002077A9">
      <w:pPr>
        <w:pStyle w:val="Prrafodelista"/>
        <w:numPr>
          <w:ilvl w:val="0"/>
          <w:numId w:val="25"/>
        </w:numPr>
        <w:jc w:val="both"/>
        <w:rPr>
          <w:rFonts w:ascii="Verdana" w:hAnsi="Verdana"/>
          <w:b/>
          <w:bCs/>
          <w:color w:val="3A6168"/>
          <w:sz w:val="28"/>
          <w:szCs w:val="28"/>
          <w:lang w:val="es-ES_tradnl"/>
        </w:rPr>
      </w:pPr>
      <w:r>
        <w:rPr>
          <w:rFonts w:ascii="Verdana" w:hAnsi="Verdana"/>
          <w:b/>
          <w:bCs/>
          <w:color w:val="3A6168"/>
          <w:sz w:val="28"/>
          <w:szCs w:val="28"/>
          <w:lang w:val="es-ES_tradnl"/>
        </w:rPr>
        <w:t>Utilización del procesador de texto para problemas de genética mendeliana.</w:t>
      </w:r>
    </w:p>
    <w:p w14:paraId="4178AD3F" w14:textId="77777777" w:rsidR="002077A9" w:rsidRDefault="002077A9" w:rsidP="002077A9">
      <w:pPr>
        <w:pStyle w:val="Prrafodelista"/>
        <w:ind w:left="1080"/>
        <w:jc w:val="both"/>
        <w:rPr>
          <w:rFonts w:ascii="Verdana" w:hAnsi="Verdana"/>
          <w:color w:val="3A6168"/>
          <w:sz w:val="28"/>
          <w:szCs w:val="28"/>
          <w:lang w:val="es-ES_tradnl"/>
        </w:rPr>
      </w:pPr>
    </w:p>
    <w:p w14:paraId="55BEB0D5" w14:textId="26690641" w:rsidR="002077A9" w:rsidRPr="002077A9" w:rsidRDefault="002077A9" w:rsidP="002077A9">
      <w:pPr>
        <w:pStyle w:val="Prrafodelista"/>
        <w:numPr>
          <w:ilvl w:val="0"/>
          <w:numId w:val="26"/>
        </w:numPr>
        <w:jc w:val="both"/>
        <w:rPr>
          <w:rFonts w:ascii="Verdana" w:hAnsi="Verdana"/>
          <w:b/>
          <w:bCs/>
          <w:color w:val="3A6168"/>
          <w:sz w:val="24"/>
          <w:szCs w:val="24"/>
          <w:lang w:val="es-ES_tradnl"/>
        </w:rPr>
      </w:pPr>
      <w:r w:rsidRPr="002077A9">
        <w:rPr>
          <w:rFonts w:ascii="Verdana" w:hAnsi="Verdana"/>
          <w:b/>
          <w:bCs/>
          <w:color w:val="3A6168"/>
          <w:sz w:val="24"/>
          <w:szCs w:val="24"/>
          <w:lang w:val="es-ES_tradnl"/>
        </w:rPr>
        <w:t xml:space="preserve">UNE CON FLECHAS </w:t>
      </w:r>
      <w:r>
        <w:rPr>
          <w:rFonts w:ascii="Verdana" w:hAnsi="Verdana"/>
          <w:color w:val="3A6168"/>
          <w:sz w:val="24"/>
          <w:szCs w:val="24"/>
          <w:lang w:val="es-ES_tradnl"/>
        </w:rPr>
        <w:t xml:space="preserve">cada uno de los siguientes conceptos de genética con su definición. </w:t>
      </w:r>
    </w:p>
    <w:tbl>
      <w:tblPr>
        <w:tblStyle w:val="Tablaconcuadrcula"/>
        <w:tblW w:w="9498" w:type="dxa"/>
        <w:tblInd w:w="-714" w:type="dxa"/>
        <w:tblLook w:val="04A0" w:firstRow="1" w:lastRow="0" w:firstColumn="1" w:lastColumn="0" w:noHBand="0" w:noVBand="1"/>
      </w:tblPr>
      <w:tblGrid>
        <w:gridCol w:w="2961"/>
        <w:gridCol w:w="6537"/>
      </w:tblGrid>
      <w:tr w:rsidR="002077A9" w14:paraId="26C2A730" w14:textId="77777777" w:rsidTr="0091431E">
        <w:tc>
          <w:tcPr>
            <w:tcW w:w="2961" w:type="dxa"/>
          </w:tcPr>
          <w:p w14:paraId="200ED3D7" w14:textId="77777777" w:rsidR="002077A9" w:rsidRDefault="002077A9" w:rsidP="002077A9">
            <w:pPr>
              <w:pStyle w:val="Prrafodelista"/>
              <w:numPr>
                <w:ilvl w:val="0"/>
                <w:numId w:val="27"/>
              </w:numPr>
              <w:suppressAutoHyphens/>
              <w:spacing w:line="480" w:lineRule="auto"/>
              <w:textDirection w:val="btLr"/>
              <w:textAlignment w:val="top"/>
              <w:outlineLvl w:val="0"/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>Gen</w:t>
            </w:r>
          </w:p>
          <w:p w14:paraId="73E1B1D3" w14:textId="77777777" w:rsidR="002077A9" w:rsidRDefault="002077A9" w:rsidP="002077A9">
            <w:pPr>
              <w:pStyle w:val="Prrafodelista"/>
              <w:numPr>
                <w:ilvl w:val="0"/>
                <w:numId w:val="27"/>
              </w:numPr>
              <w:suppressAutoHyphens/>
              <w:spacing w:line="480" w:lineRule="auto"/>
              <w:textDirection w:val="btLr"/>
              <w:textAlignment w:val="top"/>
              <w:outlineLvl w:val="0"/>
              <w:rPr>
                <w:rFonts w:ascii="Verdana" w:hAnsi="Verdana"/>
                <w:sz w:val="28"/>
                <w:szCs w:val="28"/>
              </w:rPr>
            </w:pPr>
            <w:proofErr w:type="spellStart"/>
            <w:r>
              <w:rPr>
                <w:rFonts w:ascii="Verdana" w:hAnsi="Verdana"/>
                <w:sz w:val="28"/>
                <w:szCs w:val="28"/>
              </w:rPr>
              <w:t>Dominante</w:t>
            </w:r>
            <w:proofErr w:type="spellEnd"/>
          </w:p>
          <w:p w14:paraId="346FD9DF" w14:textId="77777777" w:rsidR="002077A9" w:rsidRDefault="002077A9" w:rsidP="002077A9">
            <w:pPr>
              <w:pStyle w:val="Prrafodelista"/>
              <w:numPr>
                <w:ilvl w:val="0"/>
                <w:numId w:val="27"/>
              </w:numPr>
              <w:suppressAutoHyphens/>
              <w:spacing w:line="480" w:lineRule="auto"/>
              <w:textDirection w:val="btLr"/>
              <w:textAlignment w:val="top"/>
              <w:outlineLvl w:val="0"/>
              <w:rPr>
                <w:rFonts w:ascii="Verdana" w:hAnsi="Verdana"/>
                <w:sz w:val="28"/>
                <w:szCs w:val="28"/>
              </w:rPr>
            </w:pPr>
            <w:proofErr w:type="spellStart"/>
            <w:r>
              <w:rPr>
                <w:rFonts w:ascii="Verdana" w:hAnsi="Verdana"/>
                <w:sz w:val="28"/>
                <w:szCs w:val="28"/>
              </w:rPr>
              <w:t>Alelo</w:t>
            </w:r>
            <w:proofErr w:type="spellEnd"/>
          </w:p>
          <w:p w14:paraId="42062158" w14:textId="77777777" w:rsidR="002077A9" w:rsidRDefault="002077A9" w:rsidP="002077A9">
            <w:pPr>
              <w:pStyle w:val="Prrafodelista"/>
              <w:numPr>
                <w:ilvl w:val="0"/>
                <w:numId w:val="27"/>
              </w:numPr>
              <w:suppressAutoHyphens/>
              <w:spacing w:line="480" w:lineRule="auto"/>
              <w:textDirection w:val="btLr"/>
              <w:textAlignment w:val="top"/>
              <w:outlineLvl w:val="0"/>
              <w:rPr>
                <w:rFonts w:ascii="Verdana" w:hAnsi="Verdana"/>
                <w:sz w:val="28"/>
                <w:szCs w:val="28"/>
              </w:rPr>
            </w:pPr>
            <w:proofErr w:type="spellStart"/>
            <w:r>
              <w:rPr>
                <w:rFonts w:ascii="Verdana" w:hAnsi="Verdana"/>
                <w:sz w:val="28"/>
                <w:szCs w:val="28"/>
              </w:rPr>
              <w:t>Homocigoto</w:t>
            </w:r>
            <w:proofErr w:type="spellEnd"/>
          </w:p>
          <w:p w14:paraId="003A04F0" w14:textId="77777777" w:rsidR="002077A9" w:rsidRDefault="002077A9" w:rsidP="002077A9">
            <w:pPr>
              <w:pStyle w:val="Prrafodelista"/>
              <w:numPr>
                <w:ilvl w:val="0"/>
                <w:numId w:val="27"/>
              </w:numPr>
              <w:suppressAutoHyphens/>
              <w:spacing w:line="480" w:lineRule="auto"/>
              <w:textDirection w:val="btLr"/>
              <w:textAlignment w:val="top"/>
              <w:outlineLvl w:val="0"/>
              <w:rPr>
                <w:rFonts w:ascii="Verdana" w:hAnsi="Verdana"/>
                <w:sz w:val="28"/>
                <w:szCs w:val="28"/>
              </w:rPr>
            </w:pPr>
            <w:proofErr w:type="spellStart"/>
            <w:r>
              <w:rPr>
                <w:rFonts w:ascii="Verdana" w:hAnsi="Verdana"/>
                <w:sz w:val="28"/>
                <w:szCs w:val="28"/>
              </w:rPr>
              <w:t>Genotipo</w:t>
            </w:r>
            <w:proofErr w:type="spellEnd"/>
          </w:p>
          <w:p w14:paraId="4CDC281B" w14:textId="77777777" w:rsidR="002077A9" w:rsidRDefault="002077A9" w:rsidP="002077A9">
            <w:pPr>
              <w:pStyle w:val="Prrafodelista"/>
              <w:numPr>
                <w:ilvl w:val="0"/>
                <w:numId w:val="27"/>
              </w:numPr>
              <w:suppressAutoHyphens/>
              <w:spacing w:line="480" w:lineRule="auto"/>
              <w:textDirection w:val="btLr"/>
              <w:textAlignment w:val="top"/>
              <w:outlineLvl w:val="0"/>
              <w:rPr>
                <w:rFonts w:ascii="Verdana" w:hAnsi="Verdana"/>
                <w:sz w:val="28"/>
                <w:szCs w:val="28"/>
              </w:rPr>
            </w:pPr>
            <w:proofErr w:type="spellStart"/>
            <w:r>
              <w:rPr>
                <w:rFonts w:ascii="Verdana" w:hAnsi="Verdana"/>
                <w:sz w:val="28"/>
                <w:szCs w:val="28"/>
              </w:rPr>
              <w:t>Recesivo</w:t>
            </w:r>
            <w:proofErr w:type="spellEnd"/>
          </w:p>
          <w:p w14:paraId="34FB6123" w14:textId="77777777" w:rsidR="002077A9" w:rsidRDefault="002077A9" w:rsidP="002077A9">
            <w:pPr>
              <w:pStyle w:val="Prrafodelista"/>
              <w:numPr>
                <w:ilvl w:val="0"/>
                <w:numId w:val="27"/>
              </w:numPr>
              <w:suppressAutoHyphens/>
              <w:spacing w:line="480" w:lineRule="auto"/>
              <w:textDirection w:val="btLr"/>
              <w:textAlignment w:val="top"/>
              <w:outlineLvl w:val="0"/>
              <w:rPr>
                <w:rFonts w:ascii="Verdana" w:hAnsi="Verdana"/>
                <w:sz w:val="28"/>
                <w:szCs w:val="28"/>
              </w:rPr>
            </w:pPr>
            <w:proofErr w:type="spellStart"/>
            <w:r>
              <w:rPr>
                <w:rFonts w:ascii="Verdana" w:hAnsi="Verdana"/>
                <w:sz w:val="28"/>
                <w:szCs w:val="28"/>
              </w:rPr>
              <w:t>Fenotipo</w:t>
            </w:r>
            <w:proofErr w:type="spellEnd"/>
          </w:p>
          <w:p w14:paraId="2ACA4EF6" w14:textId="77777777" w:rsidR="002077A9" w:rsidRDefault="002077A9" w:rsidP="002077A9">
            <w:pPr>
              <w:pStyle w:val="Prrafodelista"/>
              <w:numPr>
                <w:ilvl w:val="0"/>
                <w:numId w:val="27"/>
              </w:numPr>
              <w:suppressAutoHyphens/>
              <w:spacing w:line="480" w:lineRule="auto"/>
              <w:textDirection w:val="btLr"/>
              <w:textAlignment w:val="top"/>
              <w:outlineLvl w:val="0"/>
              <w:rPr>
                <w:rFonts w:ascii="Verdana" w:hAnsi="Verdana"/>
                <w:sz w:val="28"/>
                <w:szCs w:val="28"/>
              </w:rPr>
            </w:pPr>
            <w:proofErr w:type="spellStart"/>
            <w:r>
              <w:rPr>
                <w:rFonts w:ascii="Verdana" w:hAnsi="Verdana"/>
                <w:sz w:val="28"/>
                <w:szCs w:val="28"/>
              </w:rPr>
              <w:t>Heterocigoto</w:t>
            </w:r>
            <w:proofErr w:type="spellEnd"/>
          </w:p>
          <w:p w14:paraId="2E4405A4" w14:textId="77777777" w:rsidR="002077A9" w:rsidRDefault="002077A9" w:rsidP="0091431E">
            <w:pPr>
              <w:pStyle w:val="Prrafodelista"/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6537" w:type="dxa"/>
          </w:tcPr>
          <w:p w14:paraId="029928FE" w14:textId="77777777" w:rsidR="002077A9" w:rsidRDefault="002077A9" w:rsidP="002077A9">
            <w:pPr>
              <w:pStyle w:val="Prrafodelista"/>
              <w:numPr>
                <w:ilvl w:val="0"/>
                <w:numId w:val="28"/>
              </w:numPr>
              <w:suppressAutoHyphens/>
              <w:textDirection w:val="btLr"/>
              <w:textAlignment w:val="top"/>
              <w:outlineLvl w:val="0"/>
              <w:rPr>
                <w:rFonts w:ascii="Verdana" w:hAnsi="Verdana"/>
                <w:sz w:val="28"/>
                <w:szCs w:val="28"/>
              </w:rPr>
            </w:pPr>
            <w:proofErr w:type="spellStart"/>
            <w:r>
              <w:rPr>
                <w:rFonts w:ascii="Verdana" w:hAnsi="Verdana"/>
                <w:sz w:val="28"/>
                <w:szCs w:val="28"/>
              </w:rPr>
              <w:t>Versión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especifica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o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variante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de un gen.</w:t>
            </w:r>
          </w:p>
          <w:p w14:paraId="48C64588" w14:textId="77777777" w:rsidR="002077A9" w:rsidRDefault="002077A9" w:rsidP="002077A9">
            <w:pPr>
              <w:pStyle w:val="Prrafodelista"/>
              <w:numPr>
                <w:ilvl w:val="0"/>
                <w:numId w:val="28"/>
              </w:numPr>
              <w:suppressAutoHyphens/>
              <w:textDirection w:val="btLr"/>
              <w:textAlignment w:val="top"/>
              <w:outlineLvl w:val="0"/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sz w:val="28"/>
                <w:szCs w:val="28"/>
              </w:rPr>
              <w:t xml:space="preserve">Conjunto de genes de un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organismo</w:t>
            </w:r>
            <w:proofErr w:type="spellEnd"/>
          </w:p>
          <w:p w14:paraId="79664128" w14:textId="77777777" w:rsidR="002077A9" w:rsidRDefault="002077A9" w:rsidP="002077A9">
            <w:pPr>
              <w:pStyle w:val="Prrafodelista"/>
              <w:numPr>
                <w:ilvl w:val="0"/>
                <w:numId w:val="28"/>
              </w:numPr>
              <w:suppressAutoHyphens/>
              <w:textDirection w:val="btLr"/>
              <w:textAlignment w:val="top"/>
              <w:outlineLvl w:val="0"/>
              <w:rPr>
                <w:rFonts w:ascii="Verdana" w:hAnsi="Verdana"/>
                <w:sz w:val="28"/>
                <w:szCs w:val="28"/>
              </w:rPr>
            </w:pPr>
            <w:proofErr w:type="spellStart"/>
            <w:r>
              <w:rPr>
                <w:rFonts w:ascii="Verdana" w:hAnsi="Verdana"/>
                <w:sz w:val="28"/>
                <w:szCs w:val="28"/>
              </w:rPr>
              <w:t>Fragmento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de ADN que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contiene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información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>.</w:t>
            </w:r>
          </w:p>
          <w:p w14:paraId="62DE88B3" w14:textId="77777777" w:rsidR="002077A9" w:rsidRDefault="002077A9" w:rsidP="002077A9">
            <w:pPr>
              <w:pStyle w:val="Prrafodelista"/>
              <w:numPr>
                <w:ilvl w:val="0"/>
                <w:numId w:val="28"/>
              </w:numPr>
              <w:suppressAutoHyphens/>
              <w:textDirection w:val="btLr"/>
              <w:textAlignment w:val="top"/>
              <w:outlineLvl w:val="0"/>
              <w:rPr>
                <w:rFonts w:ascii="Verdana" w:hAnsi="Verdana"/>
                <w:sz w:val="28"/>
                <w:szCs w:val="28"/>
              </w:rPr>
            </w:pPr>
            <w:proofErr w:type="spellStart"/>
            <w:r>
              <w:rPr>
                <w:rFonts w:ascii="Verdana" w:hAnsi="Verdana"/>
                <w:sz w:val="28"/>
                <w:szCs w:val="28"/>
              </w:rPr>
              <w:t>Rasgo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físico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que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sólo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aparece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si hay un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alelo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dominante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presente.</w:t>
            </w:r>
          </w:p>
          <w:p w14:paraId="0E2F2DE5" w14:textId="77777777" w:rsidR="002077A9" w:rsidRDefault="002077A9" w:rsidP="002077A9">
            <w:pPr>
              <w:pStyle w:val="Prrafodelista"/>
              <w:numPr>
                <w:ilvl w:val="0"/>
                <w:numId w:val="28"/>
              </w:numPr>
              <w:suppressAutoHyphens/>
              <w:textDirection w:val="btLr"/>
              <w:textAlignment w:val="top"/>
              <w:outlineLvl w:val="0"/>
              <w:rPr>
                <w:rFonts w:ascii="Verdana" w:hAnsi="Verdana"/>
                <w:sz w:val="28"/>
                <w:szCs w:val="28"/>
              </w:rPr>
            </w:pPr>
            <w:proofErr w:type="spellStart"/>
            <w:r>
              <w:rPr>
                <w:rFonts w:ascii="Verdana" w:hAnsi="Verdana"/>
                <w:sz w:val="28"/>
                <w:szCs w:val="28"/>
              </w:rPr>
              <w:t>Individuo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que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tiene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dos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alelos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iguales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para un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rasgo</w:t>
            </w:r>
            <w:proofErr w:type="spellEnd"/>
          </w:p>
          <w:p w14:paraId="43006F20" w14:textId="77777777" w:rsidR="002077A9" w:rsidRDefault="002077A9" w:rsidP="002077A9">
            <w:pPr>
              <w:pStyle w:val="Prrafodelista"/>
              <w:numPr>
                <w:ilvl w:val="0"/>
                <w:numId w:val="28"/>
              </w:numPr>
              <w:suppressAutoHyphens/>
              <w:textDirection w:val="btLr"/>
              <w:textAlignment w:val="top"/>
              <w:outlineLvl w:val="0"/>
              <w:rPr>
                <w:rFonts w:ascii="Verdana" w:hAnsi="Verdana"/>
                <w:sz w:val="28"/>
                <w:szCs w:val="28"/>
              </w:rPr>
            </w:pPr>
            <w:proofErr w:type="spellStart"/>
            <w:r>
              <w:rPr>
                <w:rFonts w:ascii="Verdana" w:hAnsi="Verdana"/>
                <w:sz w:val="28"/>
                <w:szCs w:val="28"/>
              </w:rPr>
              <w:t>Característica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observable en un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individuo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ejem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>. Color de ojos</w:t>
            </w:r>
          </w:p>
          <w:p w14:paraId="02B3FCAA" w14:textId="77777777" w:rsidR="002077A9" w:rsidRDefault="002077A9" w:rsidP="002077A9">
            <w:pPr>
              <w:pStyle w:val="Prrafodelista"/>
              <w:numPr>
                <w:ilvl w:val="0"/>
                <w:numId w:val="28"/>
              </w:numPr>
              <w:suppressAutoHyphens/>
              <w:textDirection w:val="btLr"/>
              <w:textAlignment w:val="top"/>
              <w:outlineLvl w:val="0"/>
              <w:rPr>
                <w:rFonts w:ascii="Verdana" w:hAnsi="Verdana"/>
                <w:sz w:val="28"/>
                <w:szCs w:val="28"/>
              </w:rPr>
            </w:pPr>
            <w:proofErr w:type="spellStart"/>
            <w:r>
              <w:rPr>
                <w:rFonts w:ascii="Verdana" w:hAnsi="Verdana"/>
                <w:sz w:val="28"/>
                <w:szCs w:val="28"/>
              </w:rPr>
              <w:t>Individuo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con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los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alelos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diferentes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para un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mismo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rasgo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>.</w:t>
            </w:r>
          </w:p>
          <w:p w14:paraId="4DF0B7A9" w14:textId="77777777" w:rsidR="002077A9" w:rsidRDefault="002077A9" w:rsidP="002077A9">
            <w:pPr>
              <w:pStyle w:val="Prrafodelista"/>
              <w:numPr>
                <w:ilvl w:val="0"/>
                <w:numId w:val="28"/>
              </w:numPr>
              <w:suppressAutoHyphens/>
              <w:textDirection w:val="btLr"/>
              <w:textAlignment w:val="top"/>
              <w:outlineLvl w:val="0"/>
              <w:rPr>
                <w:rFonts w:ascii="Verdana" w:hAnsi="Verdana"/>
                <w:sz w:val="28"/>
                <w:szCs w:val="28"/>
              </w:rPr>
            </w:pPr>
            <w:proofErr w:type="spellStart"/>
            <w:r>
              <w:rPr>
                <w:rFonts w:ascii="Verdana" w:hAnsi="Verdana"/>
                <w:sz w:val="28"/>
                <w:szCs w:val="28"/>
              </w:rPr>
              <w:t>Rasgo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físico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que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sólo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aparece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si NO hay un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alelo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Verdana" w:hAnsi="Verdana"/>
                <w:sz w:val="28"/>
                <w:szCs w:val="28"/>
              </w:rPr>
              <w:t>dominante</w:t>
            </w:r>
            <w:proofErr w:type="spellEnd"/>
            <w:r>
              <w:rPr>
                <w:rFonts w:ascii="Verdana" w:hAnsi="Verdana"/>
                <w:sz w:val="28"/>
                <w:szCs w:val="28"/>
              </w:rPr>
              <w:t xml:space="preserve"> presente.</w:t>
            </w:r>
          </w:p>
        </w:tc>
      </w:tr>
    </w:tbl>
    <w:p w14:paraId="26016F12" w14:textId="77777777" w:rsidR="002077A9" w:rsidRDefault="002077A9" w:rsidP="002077A9">
      <w:pPr>
        <w:pStyle w:val="Prrafodelista"/>
        <w:jc w:val="both"/>
        <w:rPr>
          <w:rFonts w:ascii="Verdana" w:hAnsi="Verdana"/>
          <w:b/>
          <w:bCs/>
          <w:color w:val="3A6168"/>
          <w:sz w:val="24"/>
          <w:szCs w:val="24"/>
          <w:lang w:val="es-ES_tradnl"/>
        </w:rPr>
      </w:pPr>
    </w:p>
    <w:p w14:paraId="61747C7A" w14:textId="3D0C16F9" w:rsidR="002077A9" w:rsidRPr="000A042D" w:rsidRDefault="002077A9" w:rsidP="002077A9">
      <w:pPr>
        <w:pStyle w:val="Prrafodelista"/>
        <w:numPr>
          <w:ilvl w:val="0"/>
          <w:numId w:val="26"/>
        </w:numPr>
        <w:jc w:val="both"/>
        <w:rPr>
          <w:rFonts w:ascii="Verdana" w:hAnsi="Verdana"/>
          <w:b/>
          <w:bCs/>
          <w:color w:val="3A6168"/>
          <w:sz w:val="24"/>
          <w:szCs w:val="24"/>
          <w:lang w:val="es-ES_tradnl"/>
        </w:rPr>
      </w:pPr>
      <w:r>
        <w:rPr>
          <w:rFonts w:ascii="Verdana" w:hAnsi="Verdana"/>
          <w:b/>
          <w:bCs/>
          <w:color w:val="3A6168"/>
          <w:sz w:val="24"/>
          <w:szCs w:val="24"/>
          <w:lang w:val="es-ES_tradnl"/>
        </w:rPr>
        <w:t xml:space="preserve">Completa </w:t>
      </w:r>
      <w:r>
        <w:rPr>
          <w:rFonts w:ascii="Verdana" w:hAnsi="Verdana"/>
          <w:color w:val="3A6168"/>
          <w:sz w:val="24"/>
          <w:szCs w:val="24"/>
          <w:lang w:val="es-ES_tradnl"/>
        </w:rPr>
        <w:t>la siguiente tabla indicando los gametos que podemos obtener de las siguientes dotaciones genéticas.</w:t>
      </w:r>
    </w:p>
    <w:p w14:paraId="24154063" w14:textId="3B821CF5" w:rsidR="000A042D" w:rsidRPr="002077A9" w:rsidRDefault="000A042D" w:rsidP="000A042D">
      <w:pPr>
        <w:pStyle w:val="Prrafodelista"/>
        <w:jc w:val="both"/>
        <w:rPr>
          <w:rFonts w:ascii="Verdana" w:hAnsi="Verdana"/>
          <w:b/>
          <w:bCs/>
          <w:color w:val="3A6168"/>
          <w:sz w:val="24"/>
          <w:szCs w:val="24"/>
          <w:lang w:val="es-ES_tradnl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417"/>
        <w:gridCol w:w="734"/>
        <w:gridCol w:w="692"/>
        <w:gridCol w:w="657"/>
        <w:gridCol w:w="955"/>
        <w:gridCol w:w="929"/>
        <w:gridCol w:w="903"/>
        <w:gridCol w:w="940"/>
        <w:gridCol w:w="925"/>
        <w:gridCol w:w="873"/>
      </w:tblGrid>
      <w:tr w:rsidR="000A042D" w14:paraId="367C146B" w14:textId="77777777" w:rsidTr="000A042D">
        <w:tc>
          <w:tcPr>
            <w:tcW w:w="1417" w:type="dxa"/>
          </w:tcPr>
          <w:p w14:paraId="0C5DE73E" w14:textId="15C7ECED" w:rsidR="000A042D" w:rsidRDefault="000A042D" w:rsidP="002077A9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</w:pPr>
            <w:r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  <w:t>Dotación genética</w:t>
            </w:r>
          </w:p>
        </w:tc>
        <w:tc>
          <w:tcPr>
            <w:tcW w:w="734" w:type="dxa"/>
          </w:tcPr>
          <w:p w14:paraId="097CDEF6" w14:textId="0DCDBE54" w:rsidR="000A042D" w:rsidRDefault="000A042D" w:rsidP="002077A9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</w:pPr>
            <w:r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  <w:t>AA</w:t>
            </w:r>
          </w:p>
        </w:tc>
        <w:tc>
          <w:tcPr>
            <w:tcW w:w="692" w:type="dxa"/>
          </w:tcPr>
          <w:p w14:paraId="110ABF23" w14:textId="0975FE57" w:rsidR="000A042D" w:rsidRDefault="000A042D" w:rsidP="002077A9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</w:pPr>
            <w:proofErr w:type="spellStart"/>
            <w:r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  <w:t>Aa</w:t>
            </w:r>
            <w:proofErr w:type="spellEnd"/>
          </w:p>
        </w:tc>
        <w:tc>
          <w:tcPr>
            <w:tcW w:w="657" w:type="dxa"/>
          </w:tcPr>
          <w:p w14:paraId="1D3C1056" w14:textId="02F820EE" w:rsidR="000A042D" w:rsidRDefault="000A042D" w:rsidP="002077A9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</w:pPr>
            <w:proofErr w:type="spellStart"/>
            <w:r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  <w:t>aa</w:t>
            </w:r>
            <w:proofErr w:type="spellEnd"/>
          </w:p>
        </w:tc>
        <w:tc>
          <w:tcPr>
            <w:tcW w:w="955" w:type="dxa"/>
          </w:tcPr>
          <w:p w14:paraId="4DF32017" w14:textId="54DC2DFE" w:rsidR="000A042D" w:rsidRDefault="000A042D" w:rsidP="002077A9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</w:pPr>
            <w:r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  <w:t>AABB</w:t>
            </w:r>
          </w:p>
        </w:tc>
        <w:tc>
          <w:tcPr>
            <w:tcW w:w="929" w:type="dxa"/>
          </w:tcPr>
          <w:p w14:paraId="2CAAA907" w14:textId="2F9058ED" w:rsidR="000A042D" w:rsidRDefault="000A042D" w:rsidP="002077A9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</w:pPr>
            <w:proofErr w:type="spellStart"/>
            <w:r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  <w:t>AaBB</w:t>
            </w:r>
            <w:proofErr w:type="spellEnd"/>
          </w:p>
        </w:tc>
        <w:tc>
          <w:tcPr>
            <w:tcW w:w="903" w:type="dxa"/>
          </w:tcPr>
          <w:p w14:paraId="16824801" w14:textId="79D792D3" w:rsidR="000A042D" w:rsidRDefault="000A042D" w:rsidP="002077A9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</w:pPr>
            <w:proofErr w:type="spellStart"/>
            <w:r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  <w:t>aaBB</w:t>
            </w:r>
            <w:proofErr w:type="spellEnd"/>
          </w:p>
        </w:tc>
        <w:tc>
          <w:tcPr>
            <w:tcW w:w="940" w:type="dxa"/>
          </w:tcPr>
          <w:p w14:paraId="1F111087" w14:textId="63317DD6" w:rsidR="000A042D" w:rsidRDefault="000A042D" w:rsidP="002077A9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</w:pPr>
            <w:proofErr w:type="spellStart"/>
            <w:r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  <w:t>AABb</w:t>
            </w:r>
            <w:proofErr w:type="spellEnd"/>
          </w:p>
        </w:tc>
        <w:tc>
          <w:tcPr>
            <w:tcW w:w="925" w:type="dxa"/>
          </w:tcPr>
          <w:p w14:paraId="6CB3CD6D" w14:textId="3B2A1AEF" w:rsidR="000A042D" w:rsidRDefault="000A042D" w:rsidP="002077A9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</w:pPr>
            <w:proofErr w:type="spellStart"/>
            <w:r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  <w:t>AAbb</w:t>
            </w:r>
            <w:proofErr w:type="spellEnd"/>
          </w:p>
        </w:tc>
        <w:tc>
          <w:tcPr>
            <w:tcW w:w="873" w:type="dxa"/>
          </w:tcPr>
          <w:p w14:paraId="48DCCC41" w14:textId="6BDD6A41" w:rsidR="000A042D" w:rsidRDefault="000A042D" w:rsidP="002077A9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</w:pPr>
            <w:proofErr w:type="spellStart"/>
            <w:r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  <w:t>aabb</w:t>
            </w:r>
            <w:proofErr w:type="spellEnd"/>
          </w:p>
        </w:tc>
      </w:tr>
      <w:tr w:rsidR="000A042D" w14:paraId="09891814" w14:textId="77777777" w:rsidTr="000A042D">
        <w:tc>
          <w:tcPr>
            <w:tcW w:w="1417" w:type="dxa"/>
          </w:tcPr>
          <w:p w14:paraId="2BDD5562" w14:textId="77777777" w:rsidR="000A042D" w:rsidRDefault="000A042D" w:rsidP="002077A9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</w:pPr>
            <w:r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  <w:t>Gametos</w:t>
            </w:r>
          </w:p>
          <w:p w14:paraId="5128309A" w14:textId="5E24B2DF" w:rsidR="000A042D" w:rsidRDefault="000A042D" w:rsidP="002077A9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734" w:type="dxa"/>
          </w:tcPr>
          <w:p w14:paraId="0DDD54B9" w14:textId="77777777" w:rsidR="000A042D" w:rsidRDefault="000A042D" w:rsidP="002077A9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692" w:type="dxa"/>
          </w:tcPr>
          <w:p w14:paraId="6A2C1F2A" w14:textId="77777777" w:rsidR="000A042D" w:rsidRDefault="000A042D" w:rsidP="002077A9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657" w:type="dxa"/>
          </w:tcPr>
          <w:p w14:paraId="7C8DC88E" w14:textId="77777777" w:rsidR="000A042D" w:rsidRDefault="000A042D" w:rsidP="002077A9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955" w:type="dxa"/>
          </w:tcPr>
          <w:p w14:paraId="6CCC3758" w14:textId="77777777" w:rsidR="000A042D" w:rsidRDefault="000A042D" w:rsidP="002077A9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929" w:type="dxa"/>
          </w:tcPr>
          <w:p w14:paraId="250777AF" w14:textId="0322E588" w:rsidR="000A042D" w:rsidRDefault="000A042D" w:rsidP="002077A9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903" w:type="dxa"/>
          </w:tcPr>
          <w:p w14:paraId="7F07E956" w14:textId="2A233DD2" w:rsidR="000A042D" w:rsidRDefault="000A042D" w:rsidP="002077A9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940" w:type="dxa"/>
          </w:tcPr>
          <w:p w14:paraId="6D8F87EB" w14:textId="77777777" w:rsidR="000A042D" w:rsidRDefault="000A042D" w:rsidP="002077A9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925" w:type="dxa"/>
          </w:tcPr>
          <w:p w14:paraId="365E2FFE" w14:textId="77777777" w:rsidR="000A042D" w:rsidRDefault="000A042D" w:rsidP="002077A9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873" w:type="dxa"/>
          </w:tcPr>
          <w:p w14:paraId="5663F339" w14:textId="77777777" w:rsidR="000A042D" w:rsidRDefault="000A042D" w:rsidP="002077A9">
            <w:pPr>
              <w:pStyle w:val="Prrafodelista"/>
              <w:ind w:left="0"/>
              <w:jc w:val="both"/>
              <w:rPr>
                <w:rFonts w:ascii="Verdana" w:hAnsi="Verdana"/>
                <w:b/>
                <w:bCs/>
                <w:color w:val="3A6168"/>
                <w:sz w:val="24"/>
                <w:szCs w:val="24"/>
                <w:lang w:val="es-ES_tradnl"/>
              </w:rPr>
            </w:pPr>
          </w:p>
        </w:tc>
      </w:tr>
    </w:tbl>
    <w:p w14:paraId="6846D829" w14:textId="77777777" w:rsidR="002077A9" w:rsidRDefault="002077A9" w:rsidP="002077A9">
      <w:pPr>
        <w:pStyle w:val="Prrafodelista"/>
        <w:jc w:val="both"/>
        <w:rPr>
          <w:rFonts w:ascii="Verdana" w:hAnsi="Verdana"/>
          <w:b/>
          <w:bCs/>
          <w:color w:val="3A6168"/>
          <w:sz w:val="24"/>
          <w:szCs w:val="24"/>
          <w:lang w:val="es-ES_tradnl"/>
        </w:rPr>
      </w:pPr>
    </w:p>
    <w:p w14:paraId="1FCD342E" w14:textId="77777777" w:rsidR="000A042D" w:rsidRDefault="000A042D" w:rsidP="002077A9">
      <w:pPr>
        <w:pStyle w:val="Prrafodelista"/>
        <w:jc w:val="both"/>
        <w:rPr>
          <w:rFonts w:ascii="Verdana" w:hAnsi="Verdana"/>
          <w:b/>
          <w:bCs/>
          <w:color w:val="3A6168"/>
          <w:sz w:val="24"/>
          <w:szCs w:val="24"/>
          <w:lang w:val="es-ES_tradnl"/>
        </w:rPr>
      </w:pPr>
    </w:p>
    <w:p w14:paraId="222676DB" w14:textId="67E8413E" w:rsidR="000A042D" w:rsidRPr="0083559C" w:rsidRDefault="000A042D" w:rsidP="000A042D">
      <w:pPr>
        <w:pStyle w:val="Prrafodelista"/>
        <w:numPr>
          <w:ilvl w:val="0"/>
          <w:numId w:val="26"/>
        </w:numPr>
        <w:jc w:val="both"/>
        <w:rPr>
          <w:rFonts w:ascii="Verdana" w:hAnsi="Verdana"/>
          <w:b/>
          <w:bCs/>
          <w:color w:val="3A6168"/>
          <w:sz w:val="24"/>
          <w:szCs w:val="24"/>
          <w:lang w:val="es-ES_tradnl"/>
        </w:rPr>
      </w:pPr>
      <w:r>
        <w:rPr>
          <w:rFonts w:ascii="Verdana" w:hAnsi="Verdana"/>
          <w:b/>
          <w:bCs/>
          <w:color w:val="3A6168"/>
          <w:sz w:val="24"/>
          <w:szCs w:val="24"/>
          <w:lang w:val="es-ES_tradnl"/>
        </w:rPr>
        <w:lastRenderedPageBreak/>
        <w:t xml:space="preserve">Copie </w:t>
      </w:r>
      <w:r>
        <w:rPr>
          <w:rFonts w:ascii="Verdana" w:hAnsi="Verdana"/>
          <w:color w:val="3A6168"/>
          <w:sz w:val="24"/>
          <w:szCs w:val="24"/>
          <w:lang w:val="es-ES_tradnl"/>
        </w:rPr>
        <w:t>el cuadro anterior, añada una fila e indique cuáles de las dotaciones genéticas anteriores son homocigotos y cuáles heterocigotos tanto para los caracteres “A” y “B”</w:t>
      </w:r>
      <w:r w:rsidR="0083559C">
        <w:rPr>
          <w:rFonts w:ascii="Verdana" w:hAnsi="Verdana"/>
          <w:color w:val="3A6168"/>
          <w:sz w:val="24"/>
          <w:szCs w:val="24"/>
          <w:lang w:val="es-ES_tradnl"/>
        </w:rPr>
        <w:t xml:space="preserve"> de cada uno de los supuestos planteados.</w:t>
      </w:r>
    </w:p>
    <w:p w14:paraId="6841FF49" w14:textId="77777777" w:rsidR="0083559C" w:rsidRPr="0083559C" w:rsidRDefault="0083559C" w:rsidP="0083559C">
      <w:pPr>
        <w:pStyle w:val="Prrafodelista"/>
        <w:numPr>
          <w:ilvl w:val="0"/>
          <w:numId w:val="26"/>
        </w:numPr>
        <w:jc w:val="both"/>
        <w:rPr>
          <w:rFonts w:ascii="Verdana" w:hAnsi="Verdana"/>
          <w:b/>
          <w:bCs/>
          <w:color w:val="3A6168"/>
          <w:sz w:val="24"/>
          <w:szCs w:val="24"/>
          <w:lang w:val="es-ES_tradnl"/>
        </w:rPr>
      </w:pPr>
      <w:r>
        <w:rPr>
          <w:rFonts w:ascii="Verdana" w:hAnsi="Verdana"/>
          <w:color w:val="3A6168"/>
          <w:sz w:val="24"/>
          <w:szCs w:val="24"/>
          <w:lang w:val="es-ES_tradnl"/>
        </w:rPr>
        <w:t xml:space="preserve">Dados los siguientes enunciados, </w:t>
      </w:r>
      <w:r w:rsidRPr="00F57D3C">
        <w:rPr>
          <w:rFonts w:ascii="Verdana" w:hAnsi="Verdana"/>
          <w:b/>
          <w:bCs/>
          <w:color w:val="3A6168"/>
          <w:sz w:val="24"/>
          <w:szCs w:val="24"/>
          <w:lang w:val="es-ES_tradnl"/>
        </w:rPr>
        <w:t>indique</w:t>
      </w:r>
      <w:r>
        <w:rPr>
          <w:rFonts w:ascii="Verdana" w:hAnsi="Verdana"/>
          <w:color w:val="3A6168"/>
          <w:sz w:val="24"/>
          <w:szCs w:val="24"/>
          <w:lang w:val="es-ES_tradnl"/>
        </w:rPr>
        <w:t xml:space="preserve"> en cada caso cuál es el genotipo y cuál es el fenotipo.</w:t>
      </w:r>
    </w:p>
    <w:p w14:paraId="72EDFB48" w14:textId="77777777" w:rsidR="0083559C" w:rsidRDefault="0083559C" w:rsidP="0083559C">
      <w:pPr>
        <w:pStyle w:val="Prrafodelista"/>
        <w:jc w:val="both"/>
        <w:rPr>
          <w:rFonts w:ascii="Verdana" w:hAnsi="Verdana"/>
          <w:color w:val="3A6168"/>
          <w:sz w:val="24"/>
          <w:szCs w:val="24"/>
          <w:lang w:val="es-ES_tradnl"/>
        </w:rPr>
      </w:pPr>
      <w:r w:rsidRPr="0083559C">
        <w:rPr>
          <w:rFonts w:ascii="Verdana" w:hAnsi="Verdana"/>
          <w:b/>
          <w:bCs/>
          <w:color w:val="3A6168"/>
          <w:sz w:val="24"/>
          <w:szCs w:val="24"/>
          <w:lang w:val="es-ES_tradnl"/>
        </w:rPr>
        <w:t>Caso a)</w:t>
      </w:r>
      <w:r>
        <w:rPr>
          <w:rFonts w:ascii="Verdana" w:hAnsi="Verdana"/>
          <w:color w:val="3A6168"/>
          <w:sz w:val="24"/>
          <w:szCs w:val="24"/>
          <w:lang w:val="es-ES_tradnl"/>
        </w:rPr>
        <w:t xml:space="preserve"> </w:t>
      </w:r>
      <w:r w:rsidRPr="0083559C">
        <w:rPr>
          <w:rFonts w:ascii="Verdana" w:hAnsi="Verdana"/>
          <w:color w:val="3A6168"/>
          <w:sz w:val="24"/>
          <w:szCs w:val="24"/>
          <w:lang w:val="es-ES_tradnl"/>
        </w:rPr>
        <w:t xml:space="preserve">Se cruzan dos perros, uno de color </w:t>
      </w:r>
      <w:proofErr w:type="gramStart"/>
      <w:r w:rsidRPr="0083559C">
        <w:rPr>
          <w:rFonts w:ascii="Verdana" w:hAnsi="Verdana"/>
          <w:color w:val="3A6168"/>
          <w:sz w:val="24"/>
          <w:szCs w:val="24"/>
          <w:lang w:val="es-ES_tradnl"/>
        </w:rPr>
        <w:t>negro(</w:t>
      </w:r>
      <w:proofErr w:type="gramEnd"/>
      <w:r w:rsidRPr="0083559C">
        <w:rPr>
          <w:rFonts w:ascii="Verdana" w:hAnsi="Verdana"/>
          <w:color w:val="3A6168"/>
          <w:sz w:val="24"/>
          <w:szCs w:val="24"/>
          <w:lang w:val="es-ES_tradnl"/>
        </w:rPr>
        <w:t>NN) y otro de color blanco (</w:t>
      </w:r>
      <w:proofErr w:type="spellStart"/>
      <w:r w:rsidRPr="0083559C">
        <w:rPr>
          <w:rFonts w:ascii="Verdana" w:hAnsi="Verdana"/>
          <w:color w:val="3A6168"/>
          <w:sz w:val="24"/>
          <w:szCs w:val="24"/>
          <w:lang w:val="es-ES_tradnl"/>
        </w:rPr>
        <w:t>nn</w:t>
      </w:r>
      <w:proofErr w:type="spellEnd"/>
      <w:r w:rsidRPr="0083559C">
        <w:rPr>
          <w:rFonts w:ascii="Verdana" w:hAnsi="Verdana"/>
          <w:color w:val="3A6168"/>
          <w:sz w:val="24"/>
          <w:szCs w:val="24"/>
          <w:lang w:val="es-ES_tradnl"/>
        </w:rPr>
        <w:t>) y la descendencia es toda de color negro (</w:t>
      </w:r>
      <w:proofErr w:type="spellStart"/>
      <w:r w:rsidRPr="0083559C">
        <w:rPr>
          <w:rFonts w:ascii="Verdana" w:hAnsi="Verdana"/>
          <w:color w:val="3A6168"/>
          <w:sz w:val="24"/>
          <w:szCs w:val="24"/>
          <w:lang w:val="es-ES_tradnl"/>
        </w:rPr>
        <w:t>Nn</w:t>
      </w:r>
      <w:proofErr w:type="spellEnd"/>
      <w:r w:rsidRPr="0083559C">
        <w:rPr>
          <w:rFonts w:ascii="Verdana" w:hAnsi="Verdana"/>
          <w:color w:val="3A6168"/>
          <w:sz w:val="24"/>
          <w:szCs w:val="24"/>
          <w:lang w:val="es-ES_tradnl"/>
        </w:rPr>
        <w:t>).</w:t>
      </w:r>
    </w:p>
    <w:p w14:paraId="33A4A2F4" w14:textId="0EC1CABF" w:rsidR="0083559C" w:rsidRDefault="0083559C" w:rsidP="0083559C">
      <w:pPr>
        <w:pStyle w:val="Prrafodelista"/>
        <w:jc w:val="both"/>
        <w:rPr>
          <w:rFonts w:ascii="Verdana" w:hAnsi="Verdana"/>
          <w:color w:val="3A6168"/>
          <w:sz w:val="24"/>
          <w:szCs w:val="24"/>
          <w:lang w:val="es-ES_tradnl"/>
        </w:rPr>
      </w:pPr>
      <w:r>
        <w:rPr>
          <w:rFonts w:ascii="Verdana" w:hAnsi="Verdana"/>
          <w:b/>
          <w:bCs/>
          <w:color w:val="3A6168"/>
          <w:sz w:val="24"/>
          <w:szCs w:val="24"/>
          <w:lang w:val="es-ES_tradnl"/>
        </w:rPr>
        <w:t xml:space="preserve">Caso b) </w:t>
      </w:r>
      <w:r w:rsidRPr="0083559C">
        <w:rPr>
          <w:rFonts w:ascii="Verdana" w:hAnsi="Verdana"/>
          <w:color w:val="3A6168"/>
          <w:sz w:val="24"/>
          <w:szCs w:val="24"/>
          <w:lang w:val="es-ES_tradnl"/>
        </w:rPr>
        <w:t>Se cruzan gallinas blancas (</w:t>
      </w:r>
      <w:proofErr w:type="spellStart"/>
      <w:r w:rsidRPr="0083559C">
        <w:rPr>
          <w:rFonts w:ascii="Verdana" w:hAnsi="Verdana"/>
          <w:color w:val="3A6168"/>
          <w:sz w:val="24"/>
          <w:szCs w:val="24"/>
          <w:lang w:val="es-ES_tradnl"/>
        </w:rPr>
        <w:t>bb</w:t>
      </w:r>
      <w:proofErr w:type="spellEnd"/>
      <w:r w:rsidRPr="0083559C">
        <w:rPr>
          <w:rFonts w:ascii="Verdana" w:hAnsi="Verdana"/>
          <w:color w:val="3A6168"/>
          <w:sz w:val="24"/>
          <w:szCs w:val="24"/>
          <w:lang w:val="es-ES_tradnl"/>
        </w:rPr>
        <w:t>) con gallinas negras (BB) y se obtiene gallinas azules (</w:t>
      </w:r>
      <w:proofErr w:type="spellStart"/>
      <w:r w:rsidRPr="0083559C">
        <w:rPr>
          <w:rFonts w:ascii="Verdana" w:hAnsi="Verdana"/>
          <w:color w:val="3A6168"/>
          <w:sz w:val="24"/>
          <w:szCs w:val="24"/>
          <w:lang w:val="es-ES_tradnl"/>
        </w:rPr>
        <w:t>Bb</w:t>
      </w:r>
      <w:proofErr w:type="spellEnd"/>
      <w:r w:rsidRPr="0083559C">
        <w:rPr>
          <w:rFonts w:ascii="Verdana" w:hAnsi="Verdana"/>
          <w:color w:val="3A6168"/>
          <w:sz w:val="24"/>
          <w:szCs w:val="24"/>
          <w:lang w:val="es-ES_tradnl"/>
        </w:rPr>
        <w:t>)</w:t>
      </w:r>
      <w:r>
        <w:rPr>
          <w:rFonts w:ascii="Verdana" w:hAnsi="Verdana"/>
          <w:color w:val="3A6168"/>
          <w:sz w:val="24"/>
          <w:szCs w:val="24"/>
          <w:lang w:val="es-ES_tradnl"/>
        </w:rPr>
        <w:t>.</w:t>
      </w:r>
    </w:p>
    <w:p w14:paraId="77B22A75" w14:textId="6F5A55F9" w:rsidR="0083559C" w:rsidRDefault="0083559C" w:rsidP="0083559C">
      <w:pPr>
        <w:pStyle w:val="Prrafodelista"/>
        <w:jc w:val="both"/>
        <w:rPr>
          <w:rFonts w:ascii="Verdana" w:hAnsi="Verdana"/>
          <w:color w:val="3A6168"/>
          <w:sz w:val="24"/>
          <w:szCs w:val="24"/>
          <w:lang w:val="es-ES_tradnl"/>
        </w:rPr>
      </w:pPr>
      <w:r>
        <w:rPr>
          <w:rFonts w:ascii="Verdana" w:hAnsi="Verdana"/>
          <w:b/>
          <w:bCs/>
          <w:color w:val="3A6168"/>
          <w:sz w:val="24"/>
          <w:szCs w:val="24"/>
          <w:lang w:val="es-ES_tradnl"/>
        </w:rPr>
        <w:t xml:space="preserve">Caso c) </w:t>
      </w:r>
      <w:r>
        <w:rPr>
          <w:rFonts w:ascii="Verdana" w:hAnsi="Verdana"/>
          <w:color w:val="3A6168"/>
          <w:sz w:val="24"/>
          <w:szCs w:val="24"/>
          <w:lang w:val="es-ES_tradnl"/>
        </w:rPr>
        <w:t>Se casa un hombre del grupo sanguíneo A (AO) con una mujer del grupo sanguíneo B (BO) y tienen un hijo del grupo sanguíneo O (OO)</w:t>
      </w:r>
    </w:p>
    <w:p w14:paraId="57D6AE17" w14:textId="77777777" w:rsidR="00F57D3C" w:rsidRDefault="0083559C" w:rsidP="0083559C">
      <w:pPr>
        <w:pStyle w:val="Prrafodelista"/>
        <w:jc w:val="both"/>
        <w:rPr>
          <w:rFonts w:ascii="Verdana" w:hAnsi="Verdana"/>
          <w:color w:val="3A6168"/>
          <w:sz w:val="24"/>
          <w:szCs w:val="24"/>
          <w:lang w:val="es-ES_tradnl"/>
        </w:rPr>
      </w:pPr>
      <w:r>
        <w:rPr>
          <w:rFonts w:ascii="Verdana" w:hAnsi="Verdana"/>
          <w:b/>
          <w:bCs/>
          <w:color w:val="3A6168"/>
          <w:sz w:val="24"/>
          <w:szCs w:val="24"/>
          <w:lang w:val="es-ES_tradnl"/>
        </w:rPr>
        <w:t xml:space="preserve">Caso d) </w:t>
      </w:r>
      <w:r w:rsidR="00F57D3C">
        <w:rPr>
          <w:rFonts w:ascii="Verdana" w:hAnsi="Verdana"/>
          <w:color w:val="3A6168"/>
          <w:sz w:val="24"/>
          <w:szCs w:val="24"/>
          <w:lang w:val="es-ES_tradnl"/>
        </w:rPr>
        <w:t>Cruzamos flores rojas de don diego de noches (RR) con flores blancas (</w:t>
      </w:r>
      <w:proofErr w:type="spellStart"/>
      <w:r w:rsidR="00F57D3C">
        <w:rPr>
          <w:rFonts w:ascii="Verdana" w:hAnsi="Verdana"/>
          <w:color w:val="3A6168"/>
          <w:sz w:val="24"/>
          <w:szCs w:val="24"/>
          <w:lang w:val="es-ES_tradnl"/>
        </w:rPr>
        <w:t>rr</w:t>
      </w:r>
      <w:proofErr w:type="spellEnd"/>
      <w:r w:rsidR="00F57D3C">
        <w:rPr>
          <w:rFonts w:ascii="Verdana" w:hAnsi="Verdana"/>
          <w:color w:val="3A6168"/>
          <w:sz w:val="24"/>
          <w:szCs w:val="24"/>
          <w:lang w:val="es-ES_tradnl"/>
        </w:rPr>
        <w:t xml:space="preserve">) y obtenemos </w:t>
      </w:r>
      <w:proofErr w:type="gramStart"/>
      <w:r w:rsidR="00F57D3C">
        <w:rPr>
          <w:rFonts w:ascii="Verdana" w:hAnsi="Verdana"/>
          <w:color w:val="3A6168"/>
          <w:sz w:val="24"/>
          <w:szCs w:val="24"/>
          <w:lang w:val="es-ES_tradnl"/>
        </w:rPr>
        <w:t>flores rosa</w:t>
      </w:r>
      <w:proofErr w:type="gramEnd"/>
      <w:r w:rsidR="00F57D3C">
        <w:rPr>
          <w:rFonts w:ascii="Verdana" w:hAnsi="Verdana"/>
          <w:color w:val="3A6168"/>
          <w:sz w:val="24"/>
          <w:szCs w:val="24"/>
          <w:lang w:val="es-ES_tradnl"/>
        </w:rPr>
        <w:t xml:space="preserve"> (</w:t>
      </w:r>
      <w:proofErr w:type="spellStart"/>
      <w:r w:rsidR="00F57D3C">
        <w:rPr>
          <w:rFonts w:ascii="Verdana" w:hAnsi="Verdana"/>
          <w:color w:val="3A6168"/>
          <w:sz w:val="24"/>
          <w:szCs w:val="24"/>
          <w:lang w:val="es-ES_tradnl"/>
        </w:rPr>
        <w:t>Rr</w:t>
      </w:r>
      <w:proofErr w:type="spellEnd"/>
      <w:r w:rsidR="00F57D3C">
        <w:rPr>
          <w:rFonts w:ascii="Verdana" w:hAnsi="Verdana"/>
          <w:color w:val="3A6168"/>
          <w:sz w:val="24"/>
          <w:szCs w:val="24"/>
          <w:lang w:val="es-ES_tradnl"/>
        </w:rPr>
        <w:t>)</w:t>
      </w:r>
    </w:p>
    <w:p w14:paraId="4770358A" w14:textId="77777777" w:rsidR="00F57D3C" w:rsidRPr="00F57D3C" w:rsidRDefault="00F57D3C" w:rsidP="0083559C">
      <w:pPr>
        <w:pStyle w:val="Prrafodelista"/>
        <w:jc w:val="both"/>
        <w:rPr>
          <w:rFonts w:ascii="Verdana" w:hAnsi="Verdana"/>
          <w:color w:val="3A6168"/>
          <w:sz w:val="24"/>
          <w:szCs w:val="24"/>
          <w:lang w:val="es-ES_tradnl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1365"/>
        <w:gridCol w:w="748"/>
        <w:gridCol w:w="598"/>
        <w:gridCol w:w="481"/>
        <w:gridCol w:w="672"/>
        <w:gridCol w:w="749"/>
        <w:gridCol w:w="606"/>
        <w:gridCol w:w="739"/>
        <w:gridCol w:w="798"/>
        <w:gridCol w:w="754"/>
        <w:gridCol w:w="965"/>
        <w:gridCol w:w="852"/>
        <w:gridCol w:w="852"/>
      </w:tblGrid>
      <w:tr w:rsidR="00F57D3C" w14:paraId="0CFF6A02" w14:textId="68C3CA71" w:rsidTr="00CA3FD4">
        <w:tc>
          <w:tcPr>
            <w:tcW w:w="1365" w:type="dxa"/>
          </w:tcPr>
          <w:p w14:paraId="41CDD776" w14:textId="3CCC3AA9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  <w:r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  <w:t>Caso</w:t>
            </w:r>
          </w:p>
        </w:tc>
        <w:tc>
          <w:tcPr>
            <w:tcW w:w="1827" w:type="dxa"/>
            <w:gridSpan w:val="3"/>
          </w:tcPr>
          <w:p w14:paraId="500D2CF3" w14:textId="0BE92306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  <w:r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  <w:t>Caso 1</w:t>
            </w:r>
          </w:p>
        </w:tc>
        <w:tc>
          <w:tcPr>
            <w:tcW w:w="2027" w:type="dxa"/>
            <w:gridSpan w:val="3"/>
          </w:tcPr>
          <w:p w14:paraId="4FB0CFD2" w14:textId="5AFCA445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  <w:r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  <w:t>Caso 2</w:t>
            </w:r>
          </w:p>
        </w:tc>
        <w:tc>
          <w:tcPr>
            <w:tcW w:w="2291" w:type="dxa"/>
            <w:gridSpan w:val="3"/>
          </w:tcPr>
          <w:p w14:paraId="3013B15A" w14:textId="0BFC3542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  <w:r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  <w:t>Caso 3</w:t>
            </w:r>
          </w:p>
        </w:tc>
        <w:tc>
          <w:tcPr>
            <w:tcW w:w="2669" w:type="dxa"/>
            <w:gridSpan w:val="3"/>
          </w:tcPr>
          <w:p w14:paraId="3A3A3E99" w14:textId="76CEBE53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  <w:r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  <w:t>Caso 4</w:t>
            </w:r>
          </w:p>
        </w:tc>
      </w:tr>
      <w:tr w:rsidR="00F57D3C" w14:paraId="05B7806A" w14:textId="67803C7C" w:rsidTr="00F57D3C">
        <w:tc>
          <w:tcPr>
            <w:tcW w:w="1365" w:type="dxa"/>
          </w:tcPr>
          <w:p w14:paraId="3D928799" w14:textId="6695DE29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  <w:r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  <w:t>Fenotipo</w:t>
            </w:r>
          </w:p>
        </w:tc>
        <w:tc>
          <w:tcPr>
            <w:tcW w:w="748" w:type="dxa"/>
          </w:tcPr>
          <w:p w14:paraId="3968CD40" w14:textId="77777777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598" w:type="dxa"/>
          </w:tcPr>
          <w:p w14:paraId="21F6B54A" w14:textId="77777777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481" w:type="dxa"/>
          </w:tcPr>
          <w:p w14:paraId="36DF2E2C" w14:textId="0C227BDE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672" w:type="dxa"/>
          </w:tcPr>
          <w:p w14:paraId="0496F3D5" w14:textId="2482540D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749" w:type="dxa"/>
          </w:tcPr>
          <w:p w14:paraId="4007BDE0" w14:textId="77777777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606" w:type="dxa"/>
          </w:tcPr>
          <w:p w14:paraId="1AE8CA0F" w14:textId="77777777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739" w:type="dxa"/>
          </w:tcPr>
          <w:p w14:paraId="2E14F537" w14:textId="4D218B46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798" w:type="dxa"/>
          </w:tcPr>
          <w:p w14:paraId="4C69276E" w14:textId="77777777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754" w:type="dxa"/>
          </w:tcPr>
          <w:p w14:paraId="312FB7C2" w14:textId="77777777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965" w:type="dxa"/>
          </w:tcPr>
          <w:p w14:paraId="751019B7" w14:textId="7E878CC1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852" w:type="dxa"/>
          </w:tcPr>
          <w:p w14:paraId="4170ABBC" w14:textId="77777777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852" w:type="dxa"/>
          </w:tcPr>
          <w:p w14:paraId="3D9D5722" w14:textId="437382E0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</w:tr>
      <w:tr w:rsidR="00F57D3C" w14:paraId="130C45EE" w14:textId="58249761" w:rsidTr="00F57D3C">
        <w:tc>
          <w:tcPr>
            <w:tcW w:w="1365" w:type="dxa"/>
          </w:tcPr>
          <w:p w14:paraId="6BC60A98" w14:textId="0D70DBF4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  <w:r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  <w:t>genotipo</w:t>
            </w:r>
          </w:p>
        </w:tc>
        <w:tc>
          <w:tcPr>
            <w:tcW w:w="748" w:type="dxa"/>
          </w:tcPr>
          <w:p w14:paraId="279149E1" w14:textId="77777777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598" w:type="dxa"/>
          </w:tcPr>
          <w:p w14:paraId="54BC9255" w14:textId="77777777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481" w:type="dxa"/>
          </w:tcPr>
          <w:p w14:paraId="7CD5421E" w14:textId="10958FDC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672" w:type="dxa"/>
          </w:tcPr>
          <w:p w14:paraId="0BCBFC81" w14:textId="2AFB1159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749" w:type="dxa"/>
          </w:tcPr>
          <w:p w14:paraId="5D0903D1" w14:textId="77777777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606" w:type="dxa"/>
          </w:tcPr>
          <w:p w14:paraId="5C7B4DDF" w14:textId="77777777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739" w:type="dxa"/>
          </w:tcPr>
          <w:p w14:paraId="2BA2AA72" w14:textId="6F9C5BD1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798" w:type="dxa"/>
          </w:tcPr>
          <w:p w14:paraId="083970BE" w14:textId="77777777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754" w:type="dxa"/>
          </w:tcPr>
          <w:p w14:paraId="11E7F761" w14:textId="77777777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965" w:type="dxa"/>
          </w:tcPr>
          <w:p w14:paraId="1A719921" w14:textId="0EA959D5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852" w:type="dxa"/>
          </w:tcPr>
          <w:p w14:paraId="3236DC8C" w14:textId="77777777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  <w:tc>
          <w:tcPr>
            <w:tcW w:w="852" w:type="dxa"/>
          </w:tcPr>
          <w:p w14:paraId="0ED050E3" w14:textId="1A791567" w:rsidR="00F57D3C" w:rsidRDefault="00F57D3C" w:rsidP="0083559C">
            <w:pPr>
              <w:pStyle w:val="Prrafodelista"/>
              <w:ind w:left="0"/>
              <w:jc w:val="both"/>
              <w:rPr>
                <w:rFonts w:ascii="Verdana" w:hAnsi="Verdana"/>
                <w:color w:val="3A6168"/>
                <w:sz w:val="24"/>
                <w:szCs w:val="24"/>
                <w:lang w:val="es-ES_tradnl"/>
              </w:rPr>
            </w:pPr>
          </w:p>
        </w:tc>
      </w:tr>
    </w:tbl>
    <w:p w14:paraId="7DB5F53E" w14:textId="7FD98BD7" w:rsidR="0083559C" w:rsidRPr="00F57D3C" w:rsidRDefault="0083559C" w:rsidP="0083559C">
      <w:pPr>
        <w:pStyle w:val="Prrafodelista"/>
        <w:jc w:val="both"/>
        <w:rPr>
          <w:rFonts w:ascii="Verdana" w:hAnsi="Verdana"/>
          <w:color w:val="3A6168"/>
          <w:sz w:val="24"/>
          <w:szCs w:val="24"/>
          <w:lang w:val="es-ES_tradnl"/>
        </w:rPr>
      </w:pPr>
    </w:p>
    <w:p w14:paraId="498F16C0" w14:textId="0C14FF42" w:rsidR="0083559C" w:rsidRPr="00FB2553" w:rsidRDefault="0083559C" w:rsidP="00FB2553">
      <w:pPr>
        <w:jc w:val="both"/>
        <w:rPr>
          <w:rFonts w:ascii="Verdana" w:hAnsi="Verdana"/>
          <w:b/>
          <w:bCs/>
          <w:color w:val="3A6168"/>
          <w:sz w:val="24"/>
          <w:szCs w:val="24"/>
          <w:lang w:val="es-ES_tradnl"/>
        </w:rPr>
      </w:pPr>
    </w:p>
    <w:p w14:paraId="68FE9472" w14:textId="14AE79B4" w:rsidR="0083559C" w:rsidRDefault="0083559C" w:rsidP="0083559C">
      <w:pPr>
        <w:jc w:val="both"/>
        <w:rPr>
          <w:rFonts w:ascii="Verdana" w:hAnsi="Verdana"/>
          <w:sz w:val="24"/>
          <w:szCs w:val="24"/>
          <w:lang w:val="es-ES_tradnl"/>
        </w:rPr>
      </w:pPr>
    </w:p>
    <w:p w14:paraId="0D18723C" w14:textId="77777777" w:rsidR="0083559C" w:rsidRDefault="0083559C" w:rsidP="0083559C">
      <w:pPr>
        <w:jc w:val="both"/>
        <w:rPr>
          <w:rFonts w:ascii="Verdana" w:hAnsi="Verdana"/>
          <w:sz w:val="24"/>
          <w:szCs w:val="24"/>
          <w:lang w:val="es-ES_tradnl"/>
        </w:rPr>
      </w:pPr>
    </w:p>
    <w:p w14:paraId="0C9CFDFA" w14:textId="77777777" w:rsidR="0083559C" w:rsidRDefault="0083559C" w:rsidP="0083559C">
      <w:pPr>
        <w:jc w:val="both"/>
        <w:rPr>
          <w:rFonts w:ascii="Verdana" w:hAnsi="Verdana"/>
          <w:sz w:val="24"/>
          <w:szCs w:val="24"/>
          <w:lang w:val="es-ES_tradnl"/>
        </w:rPr>
      </w:pPr>
    </w:p>
    <w:p w14:paraId="7EECA40A" w14:textId="77777777" w:rsidR="0083559C" w:rsidRDefault="0083559C" w:rsidP="0083559C">
      <w:pPr>
        <w:jc w:val="both"/>
        <w:rPr>
          <w:rFonts w:ascii="Verdana" w:hAnsi="Verdana"/>
          <w:sz w:val="24"/>
          <w:szCs w:val="24"/>
          <w:lang w:val="es-ES_tradnl"/>
        </w:rPr>
      </w:pPr>
    </w:p>
    <w:p w14:paraId="4BEFEFBC" w14:textId="77777777" w:rsidR="0083559C" w:rsidRDefault="0083559C" w:rsidP="0083559C">
      <w:pPr>
        <w:jc w:val="both"/>
        <w:rPr>
          <w:rFonts w:ascii="Verdana" w:hAnsi="Verdana"/>
          <w:sz w:val="24"/>
          <w:szCs w:val="24"/>
          <w:lang w:val="es-ES_tradnl"/>
        </w:rPr>
      </w:pPr>
    </w:p>
    <w:p w14:paraId="2450FE47" w14:textId="77777777" w:rsidR="0083559C" w:rsidRDefault="0083559C" w:rsidP="0083559C">
      <w:pPr>
        <w:jc w:val="both"/>
        <w:rPr>
          <w:rFonts w:ascii="Verdana" w:hAnsi="Verdana"/>
          <w:sz w:val="24"/>
          <w:szCs w:val="24"/>
          <w:lang w:val="es-ES_tradnl"/>
        </w:rPr>
      </w:pPr>
    </w:p>
    <w:p w14:paraId="3B0F0C70" w14:textId="77777777" w:rsidR="0083559C" w:rsidRPr="0083559C" w:rsidRDefault="0083559C" w:rsidP="0083559C">
      <w:pPr>
        <w:jc w:val="both"/>
        <w:rPr>
          <w:rFonts w:ascii="Verdana" w:hAnsi="Verdana"/>
          <w:b/>
          <w:bCs/>
          <w:color w:val="3A6168"/>
          <w:sz w:val="24"/>
          <w:szCs w:val="24"/>
          <w:lang w:val="es-ES_tradnl"/>
        </w:rPr>
      </w:pPr>
    </w:p>
    <w:sectPr w:rsidR="0083559C" w:rsidRPr="0083559C" w:rsidSect="00FF48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083" w:right="616" w:bottom="1440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30601" w14:textId="77777777" w:rsidR="001D15C3" w:rsidRDefault="001D15C3">
      <w:pPr>
        <w:spacing w:after="0" w:line="240" w:lineRule="auto"/>
      </w:pPr>
      <w:r>
        <w:separator/>
      </w:r>
    </w:p>
  </w:endnote>
  <w:endnote w:type="continuationSeparator" w:id="0">
    <w:p w14:paraId="42F7AB99" w14:textId="77777777" w:rsidR="001D15C3" w:rsidRDefault="001D1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FE423" w14:textId="77777777" w:rsidR="00695B7B" w:rsidRDefault="00695B7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1A070" w14:textId="77777777" w:rsidR="00695B7B" w:rsidRDefault="00695B7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65067" w14:textId="77777777" w:rsidR="00695B7B" w:rsidRDefault="00695B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91B56" w14:textId="77777777" w:rsidR="001D15C3" w:rsidRDefault="001D15C3">
      <w:pPr>
        <w:spacing w:after="0" w:line="240" w:lineRule="auto"/>
      </w:pPr>
      <w:r>
        <w:separator/>
      </w:r>
    </w:p>
  </w:footnote>
  <w:footnote w:type="continuationSeparator" w:id="0">
    <w:p w14:paraId="1F13A282" w14:textId="77777777" w:rsidR="001D15C3" w:rsidRDefault="001D1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EA09E" w14:textId="77777777" w:rsidR="00695B7B" w:rsidRDefault="00695B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CAE4D" w14:textId="1C162754" w:rsidR="0032264F" w:rsidRDefault="00695B7B" w:rsidP="00C10299">
    <w:pPr>
      <w:pStyle w:val="Encabezado"/>
      <w:ind w:left="-1418"/>
      <w:jc w:val="center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2658961B" wp14:editId="18EF72AC">
              <wp:simplePos x="0" y="0"/>
              <wp:positionH relativeFrom="column">
                <wp:posOffset>1524000</wp:posOffset>
              </wp:positionH>
              <wp:positionV relativeFrom="paragraph">
                <wp:posOffset>167640</wp:posOffset>
              </wp:positionV>
              <wp:extent cx="2628900" cy="695325"/>
              <wp:effectExtent l="0" t="0" r="0" b="9525"/>
              <wp:wrapNone/>
              <wp:docPr id="1529565239" name="Cuadro de tex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28900" cy="69532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5E3D63" w14:textId="0089F3B8" w:rsidR="0034078D" w:rsidRPr="0034078D" w:rsidRDefault="0034078D" w:rsidP="0034078D">
                          <w:pPr>
                            <w:jc w:val="center"/>
                            <w:rPr>
                              <w:rFonts w:ascii="Georgia" w:hAnsi="Georgi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Georgia" w:hAnsi="Georgia"/>
                              <w:sz w:val="40"/>
                              <w:szCs w:val="40"/>
                            </w:rPr>
                            <w:t xml:space="preserve">Laboratorio de </w:t>
                          </w:r>
                          <w:proofErr w:type="spellStart"/>
                          <w:r>
                            <w:rPr>
                              <w:rFonts w:ascii="Georgia" w:hAnsi="Georgia"/>
                              <w:sz w:val="40"/>
                              <w:szCs w:val="40"/>
                            </w:rPr>
                            <w:t>identidad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58961B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left:0;text-align:left;margin-left:120pt;margin-top:13.2pt;width:207pt;height:54.7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" fillcolor="white [3201]" stroked="f" strokeweight="1.5pt">
              <v:stroke endcap="round"/>
              <v:textbox>
                <w:txbxContent>
                  <w:p w14:paraId="2B5E3D63" w14:textId="0089F3B8" w:rsidR="0034078D" w:rsidRPr="0034078D" w:rsidRDefault="0034078D" w:rsidP="0034078D">
                    <w:pPr>
                      <w:jc w:val="center"/>
                      <w:rPr>
                        <w:rFonts w:ascii="Georgia" w:hAnsi="Georgia"/>
                        <w:sz w:val="40"/>
                        <w:szCs w:val="40"/>
                      </w:rPr>
                    </w:pPr>
                    <w:r>
                      <w:rPr>
                        <w:rFonts w:ascii="Georgia" w:hAnsi="Georgia"/>
                        <w:sz w:val="40"/>
                        <w:szCs w:val="40"/>
                      </w:rPr>
                      <w:t xml:space="preserve">Laboratorio de </w:t>
                    </w:r>
                    <w:proofErr w:type="spellStart"/>
                    <w:r>
                      <w:rPr>
                        <w:rFonts w:ascii="Georgia" w:hAnsi="Georgia"/>
                        <w:sz w:val="40"/>
                        <w:szCs w:val="40"/>
                      </w:rPr>
                      <w:t>identidad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Pr="0034078D">
      <w:rPr>
        <w:noProof/>
        <w:highlight w:val="yellow"/>
        <w:lang w:val="es-ES" w:eastAsia="es-ES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12648B60" wp14:editId="2B771EC8">
              <wp:simplePos x="0" y="0"/>
              <wp:positionH relativeFrom="column">
                <wp:posOffset>190500</wp:posOffset>
              </wp:positionH>
              <wp:positionV relativeFrom="paragraph">
                <wp:posOffset>-175260</wp:posOffset>
              </wp:positionV>
              <wp:extent cx="5314950" cy="1104900"/>
              <wp:effectExtent l="38100" t="19050" r="57150" b="19050"/>
              <wp:wrapNone/>
              <wp:docPr id="1319879226" name="Cinta: curvada e inclinada hacia abaj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14950" cy="1104900"/>
                      </a:xfrm>
                      <a:prstGeom prst="ellipseRibbon">
                        <a:avLst/>
                      </a:prstGeom>
                      <a:noFill/>
                      <a:ln w="9525" cap="flat" cmpd="sng" algn="ctr">
                        <a:solidFill>
                          <a:schemeClr val="accent4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4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780EF7"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Cinta: curvada e inclinada hacia abajo 4" o:spid="_x0000_s1026" type="#_x0000_t107" style="position:absolute;margin-left:15pt;margin-top:-13.8pt;width:418.5pt;height:87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" filled="f" strokecolor="#e76618 [3207]"/>
          </w:pict>
        </mc:Fallback>
      </mc:AlternateContent>
    </w:r>
    <w:r w:rsidR="000D0526" w:rsidRPr="0034078D">
      <w:rPr>
        <w:rFonts w:ascii="Verdana" w:hAnsi="Verdana"/>
        <w:b/>
        <w:noProof/>
        <w:color w:val="3A6168"/>
        <w:highlight w:val="yellow"/>
        <w:lang w:val="es-ES" w:eastAsia="es-ES"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556B0F38" wp14:editId="5ED39686">
              <wp:simplePos x="0" y="0"/>
              <wp:positionH relativeFrom="column">
                <wp:posOffset>-914400</wp:posOffset>
              </wp:positionH>
              <wp:positionV relativeFrom="paragraph">
                <wp:posOffset>-1184910</wp:posOffset>
              </wp:positionV>
              <wp:extent cx="7724775" cy="0"/>
              <wp:effectExtent l="0" t="19050" r="28575" b="19050"/>
              <wp:wrapNone/>
              <wp:docPr id="78" name="Conector recto 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724775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6A6BB9" id="Conector recto 78" o:spid="_x0000_s1026" style="position:absolute;flip:y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-93.3pt" to="536.25pt,-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" strokecolor="#d8d8d8 [2732]" strokeweight="2.25pt">
              <v:stroke endcap="round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43B05" w14:textId="77777777" w:rsidR="00695B7B" w:rsidRDefault="00695B7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.75pt;height:.75pt;visibility:visible;mso-wrap-style:square" o:bullet="t">
        <v:imagedata r:id="rId1" o:title=""/>
      </v:shape>
    </w:pict>
  </w:numPicBullet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FE3517"/>
    <w:multiLevelType w:val="hybridMultilevel"/>
    <w:tmpl w:val="8E6891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980CCB"/>
    <w:multiLevelType w:val="hybridMultilevel"/>
    <w:tmpl w:val="FFDC3B1A"/>
    <w:lvl w:ilvl="0" w:tplc="104A5DD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AB502FA"/>
    <w:multiLevelType w:val="hybridMultilevel"/>
    <w:tmpl w:val="3B0E14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F5B47"/>
    <w:multiLevelType w:val="hybridMultilevel"/>
    <w:tmpl w:val="DEC60F9C"/>
    <w:lvl w:ilvl="0" w:tplc="0C0A000F">
      <w:start w:val="1"/>
      <w:numFmt w:val="decimal"/>
      <w:lvlText w:val="%1."/>
      <w:lvlJc w:val="left"/>
      <w:pPr>
        <w:ind w:left="862" w:hanging="360"/>
      </w:pPr>
    </w:lvl>
    <w:lvl w:ilvl="1" w:tplc="0C0A0019" w:tentative="1">
      <w:start w:val="1"/>
      <w:numFmt w:val="lowerLetter"/>
      <w:lvlText w:val="%2."/>
      <w:lvlJc w:val="left"/>
      <w:pPr>
        <w:ind w:left="1582" w:hanging="360"/>
      </w:pPr>
    </w:lvl>
    <w:lvl w:ilvl="2" w:tplc="0C0A001B" w:tentative="1">
      <w:start w:val="1"/>
      <w:numFmt w:val="lowerRoman"/>
      <w:lvlText w:val="%3."/>
      <w:lvlJc w:val="right"/>
      <w:pPr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19B57CB4"/>
    <w:multiLevelType w:val="hybridMultilevel"/>
    <w:tmpl w:val="C676156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304C64"/>
    <w:multiLevelType w:val="hybridMultilevel"/>
    <w:tmpl w:val="102CE20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D1839"/>
    <w:multiLevelType w:val="hybridMultilevel"/>
    <w:tmpl w:val="02A85D24"/>
    <w:lvl w:ilvl="0" w:tplc="4B78BC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E291171"/>
    <w:multiLevelType w:val="hybridMultilevel"/>
    <w:tmpl w:val="373E9AC2"/>
    <w:lvl w:ilvl="0" w:tplc="DEBC8C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FD94D90"/>
    <w:multiLevelType w:val="hybridMultilevel"/>
    <w:tmpl w:val="19566C02"/>
    <w:lvl w:ilvl="0" w:tplc="260014F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F6479A"/>
    <w:multiLevelType w:val="hybridMultilevel"/>
    <w:tmpl w:val="972854C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030C4D"/>
    <w:multiLevelType w:val="multilevel"/>
    <w:tmpl w:val="526A0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166802"/>
    <w:multiLevelType w:val="hybridMultilevel"/>
    <w:tmpl w:val="B46867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14FE1"/>
    <w:multiLevelType w:val="hybridMultilevel"/>
    <w:tmpl w:val="A7B2FFBA"/>
    <w:lvl w:ilvl="0" w:tplc="A3B0FF5A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42" w:hanging="360"/>
      </w:pPr>
    </w:lvl>
    <w:lvl w:ilvl="2" w:tplc="0C0A001B" w:tentative="1">
      <w:start w:val="1"/>
      <w:numFmt w:val="lowerRoman"/>
      <w:lvlText w:val="%3."/>
      <w:lvlJc w:val="right"/>
      <w:pPr>
        <w:ind w:left="2662" w:hanging="180"/>
      </w:pPr>
    </w:lvl>
    <w:lvl w:ilvl="3" w:tplc="0C0A000F" w:tentative="1">
      <w:start w:val="1"/>
      <w:numFmt w:val="decimal"/>
      <w:lvlText w:val="%4."/>
      <w:lvlJc w:val="left"/>
      <w:pPr>
        <w:ind w:left="3382" w:hanging="360"/>
      </w:pPr>
    </w:lvl>
    <w:lvl w:ilvl="4" w:tplc="0C0A0019" w:tentative="1">
      <w:start w:val="1"/>
      <w:numFmt w:val="lowerLetter"/>
      <w:lvlText w:val="%5."/>
      <w:lvlJc w:val="left"/>
      <w:pPr>
        <w:ind w:left="4102" w:hanging="360"/>
      </w:pPr>
    </w:lvl>
    <w:lvl w:ilvl="5" w:tplc="0C0A001B" w:tentative="1">
      <w:start w:val="1"/>
      <w:numFmt w:val="lowerRoman"/>
      <w:lvlText w:val="%6."/>
      <w:lvlJc w:val="right"/>
      <w:pPr>
        <w:ind w:left="4822" w:hanging="180"/>
      </w:pPr>
    </w:lvl>
    <w:lvl w:ilvl="6" w:tplc="0C0A000F" w:tentative="1">
      <w:start w:val="1"/>
      <w:numFmt w:val="decimal"/>
      <w:lvlText w:val="%7."/>
      <w:lvlJc w:val="left"/>
      <w:pPr>
        <w:ind w:left="5542" w:hanging="360"/>
      </w:pPr>
    </w:lvl>
    <w:lvl w:ilvl="7" w:tplc="0C0A0019" w:tentative="1">
      <w:start w:val="1"/>
      <w:numFmt w:val="lowerLetter"/>
      <w:lvlText w:val="%8."/>
      <w:lvlJc w:val="left"/>
      <w:pPr>
        <w:ind w:left="6262" w:hanging="360"/>
      </w:pPr>
    </w:lvl>
    <w:lvl w:ilvl="8" w:tplc="0C0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 w15:restartNumberingAfterBreak="0">
    <w:nsid w:val="48703C0D"/>
    <w:multiLevelType w:val="hybridMultilevel"/>
    <w:tmpl w:val="0C4E72DA"/>
    <w:lvl w:ilvl="0" w:tplc="0C0A000F">
      <w:start w:val="1"/>
      <w:numFmt w:val="decimal"/>
      <w:lvlText w:val="%1."/>
      <w:lvlJc w:val="left"/>
      <w:pPr>
        <w:ind w:left="1582" w:hanging="360"/>
      </w:pPr>
    </w:lvl>
    <w:lvl w:ilvl="1" w:tplc="0C0A0019" w:tentative="1">
      <w:start w:val="1"/>
      <w:numFmt w:val="lowerLetter"/>
      <w:lvlText w:val="%2."/>
      <w:lvlJc w:val="left"/>
      <w:pPr>
        <w:ind w:left="2302" w:hanging="360"/>
      </w:pPr>
    </w:lvl>
    <w:lvl w:ilvl="2" w:tplc="0C0A001B" w:tentative="1">
      <w:start w:val="1"/>
      <w:numFmt w:val="lowerRoman"/>
      <w:lvlText w:val="%3."/>
      <w:lvlJc w:val="right"/>
      <w:pPr>
        <w:ind w:left="3022" w:hanging="180"/>
      </w:pPr>
    </w:lvl>
    <w:lvl w:ilvl="3" w:tplc="0C0A000F" w:tentative="1">
      <w:start w:val="1"/>
      <w:numFmt w:val="decimal"/>
      <w:lvlText w:val="%4."/>
      <w:lvlJc w:val="left"/>
      <w:pPr>
        <w:ind w:left="3742" w:hanging="360"/>
      </w:pPr>
    </w:lvl>
    <w:lvl w:ilvl="4" w:tplc="0C0A0019" w:tentative="1">
      <w:start w:val="1"/>
      <w:numFmt w:val="lowerLetter"/>
      <w:lvlText w:val="%5."/>
      <w:lvlJc w:val="left"/>
      <w:pPr>
        <w:ind w:left="4462" w:hanging="360"/>
      </w:pPr>
    </w:lvl>
    <w:lvl w:ilvl="5" w:tplc="0C0A001B" w:tentative="1">
      <w:start w:val="1"/>
      <w:numFmt w:val="lowerRoman"/>
      <w:lvlText w:val="%6."/>
      <w:lvlJc w:val="right"/>
      <w:pPr>
        <w:ind w:left="5182" w:hanging="180"/>
      </w:pPr>
    </w:lvl>
    <w:lvl w:ilvl="6" w:tplc="0C0A000F" w:tentative="1">
      <w:start w:val="1"/>
      <w:numFmt w:val="decimal"/>
      <w:lvlText w:val="%7."/>
      <w:lvlJc w:val="left"/>
      <w:pPr>
        <w:ind w:left="5902" w:hanging="360"/>
      </w:pPr>
    </w:lvl>
    <w:lvl w:ilvl="7" w:tplc="0C0A0019" w:tentative="1">
      <w:start w:val="1"/>
      <w:numFmt w:val="lowerLetter"/>
      <w:lvlText w:val="%8."/>
      <w:lvlJc w:val="left"/>
      <w:pPr>
        <w:ind w:left="6622" w:hanging="360"/>
      </w:pPr>
    </w:lvl>
    <w:lvl w:ilvl="8" w:tplc="0C0A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3" w15:restartNumberingAfterBreak="0">
    <w:nsid w:val="48A93A30"/>
    <w:multiLevelType w:val="hybridMultilevel"/>
    <w:tmpl w:val="204A0B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2D0496"/>
    <w:multiLevelType w:val="hybridMultilevel"/>
    <w:tmpl w:val="4154AC88"/>
    <w:lvl w:ilvl="0" w:tplc="8BA855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A294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9F6B3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165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4864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A6D6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A6E2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343A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78E1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697C09A4"/>
    <w:multiLevelType w:val="hybridMultilevel"/>
    <w:tmpl w:val="F43E88B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8E13C0"/>
    <w:multiLevelType w:val="hybridMultilevel"/>
    <w:tmpl w:val="4AA85C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6A31EC"/>
    <w:multiLevelType w:val="hybridMultilevel"/>
    <w:tmpl w:val="B3E607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46E44"/>
    <w:multiLevelType w:val="hybridMultilevel"/>
    <w:tmpl w:val="4510CEF6"/>
    <w:lvl w:ilvl="0" w:tplc="765630E6">
      <w:start w:val="1"/>
      <w:numFmt w:val="lowerLetter"/>
      <w:lvlText w:val="%1)"/>
      <w:lvlJc w:val="left"/>
      <w:pPr>
        <w:ind w:left="1080" w:hanging="72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112598">
    <w:abstractNumId w:val="8"/>
  </w:num>
  <w:num w:numId="2" w16cid:durableId="750195422">
    <w:abstractNumId w:val="6"/>
  </w:num>
  <w:num w:numId="3" w16cid:durableId="795828281">
    <w:abstractNumId w:val="5"/>
  </w:num>
  <w:num w:numId="4" w16cid:durableId="44959976">
    <w:abstractNumId w:val="4"/>
  </w:num>
  <w:num w:numId="5" w16cid:durableId="403185967">
    <w:abstractNumId w:val="7"/>
  </w:num>
  <w:num w:numId="6" w16cid:durableId="228661536">
    <w:abstractNumId w:val="3"/>
  </w:num>
  <w:num w:numId="7" w16cid:durableId="1009523929">
    <w:abstractNumId w:val="2"/>
  </w:num>
  <w:num w:numId="8" w16cid:durableId="368384146">
    <w:abstractNumId w:val="1"/>
  </w:num>
  <w:num w:numId="9" w16cid:durableId="1599023023">
    <w:abstractNumId w:val="0"/>
  </w:num>
  <w:num w:numId="10" w16cid:durableId="1790733023">
    <w:abstractNumId w:val="18"/>
  </w:num>
  <w:num w:numId="11" w16cid:durableId="880216491">
    <w:abstractNumId w:val="16"/>
  </w:num>
  <w:num w:numId="12" w16cid:durableId="1109817094">
    <w:abstractNumId w:val="15"/>
  </w:num>
  <w:num w:numId="13" w16cid:durableId="896017121">
    <w:abstractNumId w:val="17"/>
  </w:num>
  <w:num w:numId="14" w16cid:durableId="2028948616">
    <w:abstractNumId w:val="9"/>
  </w:num>
  <w:num w:numId="15" w16cid:durableId="1251502388">
    <w:abstractNumId w:val="27"/>
  </w:num>
  <w:num w:numId="16" w16cid:durableId="1167330050">
    <w:abstractNumId w:val="12"/>
  </w:num>
  <w:num w:numId="17" w16cid:durableId="331222519">
    <w:abstractNumId w:val="26"/>
  </w:num>
  <w:num w:numId="18" w16cid:durableId="2022931980">
    <w:abstractNumId w:val="23"/>
  </w:num>
  <w:num w:numId="19" w16cid:durableId="1826317719">
    <w:abstractNumId w:val="20"/>
  </w:num>
  <w:num w:numId="20" w16cid:durableId="891234994">
    <w:abstractNumId w:val="22"/>
  </w:num>
  <w:num w:numId="21" w16cid:durableId="60759951">
    <w:abstractNumId w:val="21"/>
  </w:num>
  <w:num w:numId="22" w16cid:durableId="1817184185">
    <w:abstractNumId w:val="25"/>
  </w:num>
  <w:num w:numId="23" w16cid:durableId="731271872">
    <w:abstractNumId w:val="19"/>
  </w:num>
  <w:num w:numId="24" w16cid:durableId="562259498">
    <w:abstractNumId w:val="24"/>
  </w:num>
  <w:num w:numId="25" w16cid:durableId="875502541">
    <w:abstractNumId w:val="28"/>
  </w:num>
  <w:num w:numId="26" w16cid:durableId="1491288531">
    <w:abstractNumId w:val="14"/>
  </w:num>
  <w:num w:numId="27" w16cid:durableId="273832913">
    <w:abstractNumId w:val="11"/>
  </w:num>
  <w:num w:numId="28" w16cid:durableId="693308682">
    <w:abstractNumId w:val="13"/>
  </w:num>
  <w:num w:numId="29" w16cid:durableId="16463489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92711"/>
    <w:rsid w:val="000A042D"/>
    <w:rsid w:val="000A535D"/>
    <w:rsid w:val="000D0526"/>
    <w:rsid w:val="000E223F"/>
    <w:rsid w:val="000E3874"/>
    <w:rsid w:val="0015074B"/>
    <w:rsid w:val="001922B8"/>
    <w:rsid w:val="001C7CD4"/>
    <w:rsid w:val="001D15C3"/>
    <w:rsid w:val="001D713B"/>
    <w:rsid w:val="002077A9"/>
    <w:rsid w:val="0021002C"/>
    <w:rsid w:val="0027281D"/>
    <w:rsid w:val="0029639D"/>
    <w:rsid w:val="002A6A2E"/>
    <w:rsid w:val="002D2E0B"/>
    <w:rsid w:val="002F230D"/>
    <w:rsid w:val="003222F1"/>
    <w:rsid w:val="0032264F"/>
    <w:rsid w:val="00326F90"/>
    <w:rsid w:val="0034078D"/>
    <w:rsid w:val="0034208C"/>
    <w:rsid w:val="003D57AF"/>
    <w:rsid w:val="00435ED6"/>
    <w:rsid w:val="004E2524"/>
    <w:rsid w:val="00525619"/>
    <w:rsid w:val="005757DA"/>
    <w:rsid w:val="005C1EBD"/>
    <w:rsid w:val="00684978"/>
    <w:rsid w:val="00695B7B"/>
    <w:rsid w:val="006B0997"/>
    <w:rsid w:val="006E75A3"/>
    <w:rsid w:val="00736EA0"/>
    <w:rsid w:val="00763704"/>
    <w:rsid w:val="007A1457"/>
    <w:rsid w:val="007D4349"/>
    <w:rsid w:val="007E77D9"/>
    <w:rsid w:val="00802F27"/>
    <w:rsid w:val="00810B70"/>
    <w:rsid w:val="00823D21"/>
    <w:rsid w:val="00831229"/>
    <w:rsid w:val="0083559C"/>
    <w:rsid w:val="00894658"/>
    <w:rsid w:val="008977F3"/>
    <w:rsid w:val="008D75B6"/>
    <w:rsid w:val="00921E67"/>
    <w:rsid w:val="00925136"/>
    <w:rsid w:val="009A0860"/>
    <w:rsid w:val="009A6F38"/>
    <w:rsid w:val="009B729C"/>
    <w:rsid w:val="009C11EC"/>
    <w:rsid w:val="009C4C9D"/>
    <w:rsid w:val="00A32F62"/>
    <w:rsid w:val="00A76D7B"/>
    <w:rsid w:val="00A971D2"/>
    <w:rsid w:val="00AA1D8D"/>
    <w:rsid w:val="00AD64C1"/>
    <w:rsid w:val="00B47730"/>
    <w:rsid w:val="00B80F1A"/>
    <w:rsid w:val="00BB3CF5"/>
    <w:rsid w:val="00BD5EE5"/>
    <w:rsid w:val="00C10299"/>
    <w:rsid w:val="00C15EE0"/>
    <w:rsid w:val="00C271E0"/>
    <w:rsid w:val="00C41CE8"/>
    <w:rsid w:val="00C77EA2"/>
    <w:rsid w:val="00CB0664"/>
    <w:rsid w:val="00D03C09"/>
    <w:rsid w:val="00E4637A"/>
    <w:rsid w:val="00E63011"/>
    <w:rsid w:val="00E71935"/>
    <w:rsid w:val="00EA0377"/>
    <w:rsid w:val="00ED629A"/>
    <w:rsid w:val="00F03A4B"/>
    <w:rsid w:val="00F17279"/>
    <w:rsid w:val="00F51700"/>
    <w:rsid w:val="00F52BD2"/>
    <w:rsid w:val="00F57D3C"/>
    <w:rsid w:val="00F62801"/>
    <w:rsid w:val="00F77853"/>
    <w:rsid w:val="00F94E2D"/>
    <w:rsid w:val="00FB2553"/>
    <w:rsid w:val="00FC693F"/>
    <w:rsid w:val="00FF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23CFCE"/>
  <w14:defaultImageDpi w14:val="300"/>
  <w15:docId w15:val="{4942B9DD-FFDC-421F-BE71-1B7C6E347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7EA2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6B911C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90C226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90C226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90C226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476013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7601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90C226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6B911C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90C226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90C226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90C226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12C32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212C32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90C226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90C226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90C226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476013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476013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90C226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90C226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90C226" w:themeColor="accent1"/>
      </w:pBdr>
      <w:spacing w:before="200" w:after="280"/>
      <w:ind w:left="936" w:right="936"/>
    </w:pPr>
    <w:rPr>
      <w:b/>
      <w:bCs/>
      <w:i/>
      <w:iCs/>
      <w:color w:val="90C226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90C226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90C226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54A021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54A021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6B911C" w:themeColor="accent1" w:themeShade="BF"/>
    </w:rPr>
    <w:tblPr>
      <w:tblStyleRowBandSize w:val="1"/>
      <w:tblStyleColBandSize w:val="1"/>
      <w:tblBorders>
        <w:top w:val="single" w:sz="8" w:space="0" w:color="90C226" w:themeColor="accent1"/>
        <w:bottom w:val="single" w:sz="8" w:space="0" w:color="90C22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0C226" w:themeColor="accent1"/>
          <w:left w:val="nil"/>
          <w:bottom w:val="single" w:sz="8" w:space="0" w:color="90C22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0C226" w:themeColor="accent1"/>
          <w:left w:val="nil"/>
          <w:bottom w:val="single" w:sz="8" w:space="0" w:color="90C22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3C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F3C5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3E7718" w:themeColor="accent2" w:themeShade="BF"/>
    </w:rPr>
    <w:tblPr>
      <w:tblStyleRowBandSize w:val="1"/>
      <w:tblStyleColBandSize w:val="1"/>
      <w:tblBorders>
        <w:top w:val="single" w:sz="8" w:space="0" w:color="54A021" w:themeColor="accent2"/>
        <w:bottom w:val="single" w:sz="8" w:space="0" w:color="54A02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4A021" w:themeColor="accent2"/>
          <w:left w:val="nil"/>
          <w:bottom w:val="single" w:sz="8" w:space="0" w:color="54A0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4A021" w:themeColor="accent2"/>
          <w:left w:val="nil"/>
          <w:bottom w:val="single" w:sz="8" w:space="0" w:color="54A0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F1B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F1BE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AF8B13" w:themeColor="accent3" w:themeShade="BF"/>
    </w:rPr>
    <w:tblPr>
      <w:tblStyleRowBandSize w:val="1"/>
      <w:tblStyleColBandSize w:val="1"/>
      <w:tblBorders>
        <w:top w:val="single" w:sz="8" w:space="0" w:color="E6B91E" w:themeColor="accent3"/>
        <w:bottom w:val="single" w:sz="8" w:space="0" w:color="E6B9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6B91E" w:themeColor="accent3"/>
          <w:left w:val="nil"/>
          <w:bottom w:val="single" w:sz="8" w:space="0" w:color="E6B9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6B91E" w:themeColor="accent3"/>
          <w:left w:val="nil"/>
          <w:bottom w:val="single" w:sz="8" w:space="0" w:color="E6B9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EDC7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EDC7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AD4C12" w:themeColor="accent4" w:themeShade="BF"/>
    </w:rPr>
    <w:tblPr>
      <w:tblStyleRowBandSize w:val="1"/>
      <w:tblStyleColBandSize w:val="1"/>
      <w:tblBorders>
        <w:top w:val="single" w:sz="8" w:space="0" w:color="E76618" w:themeColor="accent4"/>
        <w:bottom w:val="single" w:sz="8" w:space="0" w:color="E76618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76618" w:themeColor="accent4"/>
          <w:left w:val="nil"/>
          <w:bottom w:val="single" w:sz="8" w:space="0" w:color="E76618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76618" w:themeColor="accent4"/>
          <w:left w:val="nil"/>
          <w:bottom w:val="single" w:sz="8" w:space="0" w:color="E76618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9C5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D9C5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922213" w:themeColor="accent5" w:themeShade="BF"/>
    </w:rPr>
    <w:tblPr>
      <w:tblStyleRowBandSize w:val="1"/>
      <w:tblStyleColBandSize w:val="1"/>
      <w:tblBorders>
        <w:top w:val="single" w:sz="8" w:space="0" w:color="C42F1A" w:themeColor="accent5"/>
        <w:bottom w:val="single" w:sz="8" w:space="0" w:color="C42F1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2F1A" w:themeColor="accent5"/>
          <w:left w:val="nil"/>
          <w:bottom w:val="single" w:sz="8" w:space="0" w:color="C42F1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2F1A" w:themeColor="accent5"/>
          <w:left w:val="nil"/>
          <w:bottom w:val="single" w:sz="8" w:space="0" w:color="C42F1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C6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C6C0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6C643F" w:themeColor="accent6" w:themeShade="BF"/>
    </w:rPr>
    <w:tblPr>
      <w:tblStyleRowBandSize w:val="1"/>
      <w:tblStyleColBandSize w:val="1"/>
      <w:tblBorders>
        <w:top w:val="single" w:sz="8" w:space="0" w:color="918655" w:themeColor="accent6"/>
        <w:bottom w:val="single" w:sz="8" w:space="0" w:color="918655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8655" w:themeColor="accent6"/>
          <w:left w:val="nil"/>
          <w:bottom w:val="single" w:sz="8" w:space="0" w:color="918655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8655" w:themeColor="accent6"/>
          <w:left w:val="nil"/>
          <w:bottom w:val="single" w:sz="8" w:space="0" w:color="918655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2D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2D3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90C226" w:themeColor="accent1"/>
        <w:left w:val="single" w:sz="8" w:space="0" w:color="90C226" w:themeColor="accent1"/>
        <w:bottom w:val="single" w:sz="8" w:space="0" w:color="90C226" w:themeColor="accent1"/>
        <w:right w:val="single" w:sz="8" w:space="0" w:color="90C22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0C22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0C226" w:themeColor="accent1"/>
          <w:left w:val="single" w:sz="8" w:space="0" w:color="90C226" w:themeColor="accent1"/>
          <w:bottom w:val="single" w:sz="8" w:space="0" w:color="90C226" w:themeColor="accent1"/>
          <w:right w:val="single" w:sz="8" w:space="0" w:color="90C22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0C226" w:themeColor="accent1"/>
          <w:left w:val="single" w:sz="8" w:space="0" w:color="90C226" w:themeColor="accent1"/>
          <w:bottom w:val="single" w:sz="8" w:space="0" w:color="90C226" w:themeColor="accent1"/>
          <w:right w:val="single" w:sz="8" w:space="0" w:color="90C226" w:themeColor="accent1"/>
        </w:tcBorders>
      </w:tcPr>
    </w:tblStylePr>
    <w:tblStylePr w:type="band1Horz">
      <w:tblPr/>
      <w:tcPr>
        <w:tcBorders>
          <w:top w:val="single" w:sz="8" w:space="0" w:color="90C226" w:themeColor="accent1"/>
          <w:left w:val="single" w:sz="8" w:space="0" w:color="90C226" w:themeColor="accent1"/>
          <w:bottom w:val="single" w:sz="8" w:space="0" w:color="90C226" w:themeColor="accent1"/>
          <w:right w:val="single" w:sz="8" w:space="0" w:color="90C226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54A021" w:themeColor="accent2"/>
        <w:left w:val="single" w:sz="8" w:space="0" w:color="54A021" w:themeColor="accent2"/>
        <w:bottom w:val="single" w:sz="8" w:space="0" w:color="54A021" w:themeColor="accent2"/>
        <w:right w:val="single" w:sz="8" w:space="0" w:color="54A02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4A0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A021" w:themeColor="accent2"/>
          <w:left w:val="single" w:sz="8" w:space="0" w:color="54A021" w:themeColor="accent2"/>
          <w:bottom w:val="single" w:sz="8" w:space="0" w:color="54A021" w:themeColor="accent2"/>
          <w:right w:val="single" w:sz="8" w:space="0" w:color="54A0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A021" w:themeColor="accent2"/>
          <w:left w:val="single" w:sz="8" w:space="0" w:color="54A021" w:themeColor="accent2"/>
          <w:bottom w:val="single" w:sz="8" w:space="0" w:color="54A021" w:themeColor="accent2"/>
          <w:right w:val="single" w:sz="8" w:space="0" w:color="54A021" w:themeColor="accent2"/>
        </w:tcBorders>
      </w:tcPr>
    </w:tblStylePr>
    <w:tblStylePr w:type="band1Horz">
      <w:tblPr/>
      <w:tcPr>
        <w:tcBorders>
          <w:top w:val="single" w:sz="8" w:space="0" w:color="54A021" w:themeColor="accent2"/>
          <w:left w:val="single" w:sz="8" w:space="0" w:color="54A021" w:themeColor="accent2"/>
          <w:bottom w:val="single" w:sz="8" w:space="0" w:color="54A021" w:themeColor="accent2"/>
          <w:right w:val="single" w:sz="8" w:space="0" w:color="54A021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6B91E" w:themeColor="accent3"/>
        <w:left w:val="single" w:sz="8" w:space="0" w:color="E6B91E" w:themeColor="accent3"/>
        <w:bottom w:val="single" w:sz="8" w:space="0" w:color="E6B91E" w:themeColor="accent3"/>
        <w:right w:val="single" w:sz="8" w:space="0" w:color="E6B91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6B91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6B91E" w:themeColor="accent3"/>
          <w:left w:val="single" w:sz="8" w:space="0" w:color="E6B91E" w:themeColor="accent3"/>
          <w:bottom w:val="single" w:sz="8" w:space="0" w:color="E6B91E" w:themeColor="accent3"/>
          <w:right w:val="single" w:sz="8" w:space="0" w:color="E6B91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6B91E" w:themeColor="accent3"/>
          <w:left w:val="single" w:sz="8" w:space="0" w:color="E6B91E" w:themeColor="accent3"/>
          <w:bottom w:val="single" w:sz="8" w:space="0" w:color="E6B91E" w:themeColor="accent3"/>
          <w:right w:val="single" w:sz="8" w:space="0" w:color="E6B91E" w:themeColor="accent3"/>
        </w:tcBorders>
      </w:tcPr>
    </w:tblStylePr>
    <w:tblStylePr w:type="band1Horz">
      <w:tblPr/>
      <w:tcPr>
        <w:tcBorders>
          <w:top w:val="single" w:sz="8" w:space="0" w:color="E6B91E" w:themeColor="accent3"/>
          <w:left w:val="single" w:sz="8" w:space="0" w:color="E6B91E" w:themeColor="accent3"/>
          <w:bottom w:val="single" w:sz="8" w:space="0" w:color="E6B91E" w:themeColor="accent3"/>
          <w:right w:val="single" w:sz="8" w:space="0" w:color="E6B91E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76618" w:themeColor="accent4"/>
        <w:left w:val="single" w:sz="8" w:space="0" w:color="E76618" w:themeColor="accent4"/>
        <w:bottom w:val="single" w:sz="8" w:space="0" w:color="E76618" w:themeColor="accent4"/>
        <w:right w:val="single" w:sz="8" w:space="0" w:color="E76618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7661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6618" w:themeColor="accent4"/>
          <w:left w:val="single" w:sz="8" w:space="0" w:color="E76618" w:themeColor="accent4"/>
          <w:bottom w:val="single" w:sz="8" w:space="0" w:color="E76618" w:themeColor="accent4"/>
          <w:right w:val="single" w:sz="8" w:space="0" w:color="E766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76618" w:themeColor="accent4"/>
          <w:left w:val="single" w:sz="8" w:space="0" w:color="E76618" w:themeColor="accent4"/>
          <w:bottom w:val="single" w:sz="8" w:space="0" w:color="E76618" w:themeColor="accent4"/>
          <w:right w:val="single" w:sz="8" w:space="0" w:color="E76618" w:themeColor="accent4"/>
        </w:tcBorders>
      </w:tcPr>
    </w:tblStylePr>
    <w:tblStylePr w:type="band1Horz">
      <w:tblPr/>
      <w:tcPr>
        <w:tcBorders>
          <w:top w:val="single" w:sz="8" w:space="0" w:color="E76618" w:themeColor="accent4"/>
          <w:left w:val="single" w:sz="8" w:space="0" w:color="E76618" w:themeColor="accent4"/>
          <w:bottom w:val="single" w:sz="8" w:space="0" w:color="E76618" w:themeColor="accent4"/>
          <w:right w:val="single" w:sz="8" w:space="0" w:color="E76618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42F1A" w:themeColor="accent5"/>
        <w:left w:val="single" w:sz="8" w:space="0" w:color="C42F1A" w:themeColor="accent5"/>
        <w:bottom w:val="single" w:sz="8" w:space="0" w:color="C42F1A" w:themeColor="accent5"/>
        <w:right w:val="single" w:sz="8" w:space="0" w:color="C42F1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42F1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2F1A" w:themeColor="accent5"/>
          <w:left w:val="single" w:sz="8" w:space="0" w:color="C42F1A" w:themeColor="accent5"/>
          <w:bottom w:val="single" w:sz="8" w:space="0" w:color="C42F1A" w:themeColor="accent5"/>
          <w:right w:val="single" w:sz="8" w:space="0" w:color="C42F1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2F1A" w:themeColor="accent5"/>
          <w:left w:val="single" w:sz="8" w:space="0" w:color="C42F1A" w:themeColor="accent5"/>
          <w:bottom w:val="single" w:sz="8" w:space="0" w:color="C42F1A" w:themeColor="accent5"/>
          <w:right w:val="single" w:sz="8" w:space="0" w:color="C42F1A" w:themeColor="accent5"/>
        </w:tcBorders>
      </w:tcPr>
    </w:tblStylePr>
    <w:tblStylePr w:type="band1Horz">
      <w:tblPr/>
      <w:tcPr>
        <w:tcBorders>
          <w:top w:val="single" w:sz="8" w:space="0" w:color="C42F1A" w:themeColor="accent5"/>
          <w:left w:val="single" w:sz="8" w:space="0" w:color="C42F1A" w:themeColor="accent5"/>
          <w:bottom w:val="single" w:sz="8" w:space="0" w:color="C42F1A" w:themeColor="accent5"/>
          <w:right w:val="single" w:sz="8" w:space="0" w:color="C42F1A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18655" w:themeColor="accent6"/>
        <w:left w:val="single" w:sz="8" w:space="0" w:color="918655" w:themeColor="accent6"/>
        <w:bottom w:val="single" w:sz="8" w:space="0" w:color="918655" w:themeColor="accent6"/>
        <w:right w:val="single" w:sz="8" w:space="0" w:color="918655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18655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8655" w:themeColor="accent6"/>
          <w:left w:val="single" w:sz="8" w:space="0" w:color="918655" w:themeColor="accent6"/>
          <w:bottom w:val="single" w:sz="8" w:space="0" w:color="918655" w:themeColor="accent6"/>
          <w:right w:val="single" w:sz="8" w:space="0" w:color="91865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18655" w:themeColor="accent6"/>
          <w:left w:val="single" w:sz="8" w:space="0" w:color="918655" w:themeColor="accent6"/>
          <w:bottom w:val="single" w:sz="8" w:space="0" w:color="918655" w:themeColor="accent6"/>
          <w:right w:val="single" w:sz="8" w:space="0" w:color="918655" w:themeColor="accent6"/>
        </w:tcBorders>
      </w:tcPr>
    </w:tblStylePr>
    <w:tblStylePr w:type="band1Horz">
      <w:tblPr/>
      <w:tcPr>
        <w:tcBorders>
          <w:top w:val="single" w:sz="8" w:space="0" w:color="918655" w:themeColor="accent6"/>
          <w:left w:val="single" w:sz="8" w:space="0" w:color="918655" w:themeColor="accent6"/>
          <w:bottom w:val="single" w:sz="8" w:space="0" w:color="918655" w:themeColor="accent6"/>
          <w:right w:val="single" w:sz="8" w:space="0" w:color="918655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0C226" w:themeColor="accent1"/>
        <w:left w:val="single" w:sz="8" w:space="0" w:color="90C226" w:themeColor="accent1"/>
        <w:bottom w:val="single" w:sz="8" w:space="0" w:color="90C226" w:themeColor="accent1"/>
        <w:right w:val="single" w:sz="8" w:space="0" w:color="90C226" w:themeColor="accent1"/>
        <w:insideH w:val="single" w:sz="8" w:space="0" w:color="90C226" w:themeColor="accent1"/>
        <w:insideV w:val="single" w:sz="8" w:space="0" w:color="90C22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0C226" w:themeColor="accent1"/>
          <w:left w:val="single" w:sz="8" w:space="0" w:color="90C226" w:themeColor="accent1"/>
          <w:bottom w:val="single" w:sz="18" w:space="0" w:color="90C226" w:themeColor="accent1"/>
          <w:right w:val="single" w:sz="8" w:space="0" w:color="90C226" w:themeColor="accent1"/>
          <w:insideH w:val="nil"/>
          <w:insideV w:val="single" w:sz="8" w:space="0" w:color="90C22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0C226" w:themeColor="accent1"/>
          <w:left w:val="single" w:sz="8" w:space="0" w:color="90C226" w:themeColor="accent1"/>
          <w:bottom w:val="single" w:sz="8" w:space="0" w:color="90C226" w:themeColor="accent1"/>
          <w:right w:val="single" w:sz="8" w:space="0" w:color="90C226" w:themeColor="accent1"/>
          <w:insideH w:val="nil"/>
          <w:insideV w:val="single" w:sz="8" w:space="0" w:color="90C22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0C226" w:themeColor="accent1"/>
          <w:left w:val="single" w:sz="8" w:space="0" w:color="90C226" w:themeColor="accent1"/>
          <w:bottom w:val="single" w:sz="8" w:space="0" w:color="90C226" w:themeColor="accent1"/>
          <w:right w:val="single" w:sz="8" w:space="0" w:color="90C226" w:themeColor="accent1"/>
        </w:tcBorders>
      </w:tcPr>
    </w:tblStylePr>
    <w:tblStylePr w:type="band1Vert">
      <w:tblPr/>
      <w:tcPr>
        <w:tcBorders>
          <w:top w:val="single" w:sz="8" w:space="0" w:color="90C226" w:themeColor="accent1"/>
          <w:left w:val="single" w:sz="8" w:space="0" w:color="90C226" w:themeColor="accent1"/>
          <w:bottom w:val="single" w:sz="8" w:space="0" w:color="90C226" w:themeColor="accent1"/>
          <w:right w:val="single" w:sz="8" w:space="0" w:color="90C226" w:themeColor="accent1"/>
        </w:tcBorders>
        <w:shd w:val="clear" w:color="auto" w:fill="E4F3C5" w:themeFill="accent1" w:themeFillTint="3F"/>
      </w:tcPr>
    </w:tblStylePr>
    <w:tblStylePr w:type="band1Horz">
      <w:tblPr/>
      <w:tcPr>
        <w:tcBorders>
          <w:top w:val="single" w:sz="8" w:space="0" w:color="90C226" w:themeColor="accent1"/>
          <w:left w:val="single" w:sz="8" w:space="0" w:color="90C226" w:themeColor="accent1"/>
          <w:bottom w:val="single" w:sz="8" w:space="0" w:color="90C226" w:themeColor="accent1"/>
          <w:right w:val="single" w:sz="8" w:space="0" w:color="90C226" w:themeColor="accent1"/>
          <w:insideV w:val="single" w:sz="8" w:space="0" w:color="90C226" w:themeColor="accent1"/>
        </w:tcBorders>
        <w:shd w:val="clear" w:color="auto" w:fill="E4F3C5" w:themeFill="accent1" w:themeFillTint="3F"/>
      </w:tcPr>
    </w:tblStylePr>
    <w:tblStylePr w:type="band2Horz">
      <w:tblPr/>
      <w:tcPr>
        <w:tcBorders>
          <w:top w:val="single" w:sz="8" w:space="0" w:color="90C226" w:themeColor="accent1"/>
          <w:left w:val="single" w:sz="8" w:space="0" w:color="90C226" w:themeColor="accent1"/>
          <w:bottom w:val="single" w:sz="8" w:space="0" w:color="90C226" w:themeColor="accent1"/>
          <w:right w:val="single" w:sz="8" w:space="0" w:color="90C226" w:themeColor="accent1"/>
          <w:insideV w:val="single" w:sz="8" w:space="0" w:color="90C226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54A021" w:themeColor="accent2"/>
        <w:left w:val="single" w:sz="8" w:space="0" w:color="54A021" w:themeColor="accent2"/>
        <w:bottom w:val="single" w:sz="8" w:space="0" w:color="54A021" w:themeColor="accent2"/>
        <w:right w:val="single" w:sz="8" w:space="0" w:color="54A021" w:themeColor="accent2"/>
        <w:insideH w:val="single" w:sz="8" w:space="0" w:color="54A021" w:themeColor="accent2"/>
        <w:insideV w:val="single" w:sz="8" w:space="0" w:color="54A02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4A021" w:themeColor="accent2"/>
          <w:left w:val="single" w:sz="8" w:space="0" w:color="54A021" w:themeColor="accent2"/>
          <w:bottom w:val="single" w:sz="18" w:space="0" w:color="54A021" w:themeColor="accent2"/>
          <w:right w:val="single" w:sz="8" w:space="0" w:color="54A021" w:themeColor="accent2"/>
          <w:insideH w:val="nil"/>
          <w:insideV w:val="single" w:sz="8" w:space="0" w:color="54A0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4A021" w:themeColor="accent2"/>
          <w:left w:val="single" w:sz="8" w:space="0" w:color="54A021" w:themeColor="accent2"/>
          <w:bottom w:val="single" w:sz="8" w:space="0" w:color="54A021" w:themeColor="accent2"/>
          <w:right w:val="single" w:sz="8" w:space="0" w:color="54A021" w:themeColor="accent2"/>
          <w:insideH w:val="nil"/>
          <w:insideV w:val="single" w:sz="8" w:space="0" w:color="54A0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4A021" w:themeColor="accent2"/>
          <w:left w:val="single" w:sz="8" w:space="0" w:color="54A021" w:themeColor="accent2"/>
          <w:bottom w:val="single" w:sz="8" w:space="0" w:color="54A021" w:themeColor="accent2"/>
          <w:right w:val="single" w:sz="8" w:space="0" w:color="54A021" w:themeColor="accent2"/>
        </w:tcBorders>
      </w:tcPr>
    </w:tblStylePr>
    <w:tblStylePr w:type="band1Vert">
      <w:tblPr/>
      <w:tcPr>
        <w:tcBorders>
          <w:top w:val="single" w:sz="8" w:space="0" w:color="54A021" w:themeColor="accent2"/>
          <w:left w:val="single" w:sz="8" w:space="0" w:color="54A021" w:themeColor="accent2"/>
          <w:bottom w:val="single" w:sz="8" w:space="0" w:color="54A021" w:themeColor="accent2"/>
          <w:right w:val="single" w:sz="8" w:space="0" w:color="54A021" w:themeColor="accent2"/>
        </w:tcBorders>
        <w:shd w:val="clear" w:color="auto" w:fill="D2F1BE" w:themeFill="accent2" w:themeFillTint="3F"/>
      </w:tcPr>
    </w:tblStylePr>
    <w:tblStylePr w:type="band1Horz">
      <w:tblPr/>
      <w:tcPr>
        <w:tcBorders>
          <w:top w:val="single" w:sz="8" w:space="0" w:color="54A021" w:themeColor="accent2"/>
          <w:left w:val="single" w:sz="8" w:space="0" w:color="54A021" w:themeColor="accent2"/>
          <w:bottom w:val="single" w:sz="8" w:space="0" w:color="54A021" w:themeColor="accent2"/>
          <w:right w:val="single" w:sz="8" w:space="0" w:color="54A021" w:themeColor="accent2"/>
          <w:insideV w:val="single" w:sz="8" w:space="0" w:color="54A021" w:themeColor="accent2"/>
        </w:tcBorders>
        <w:shd w:val="clear" w:color="auto" w:fill="D2F1BE" w:themeFill="accent2" w:themeFillTint="3F"/>
      </w:tcPr>
    </w:tblStylePr>
    <w:tblStylePr w:type="band2Horz">
      <w:tblPr/>
      <w:tcPr>
        <w:tcBorders>
          <w:top w:val="single" w:sz="8" w:space="0" w:color="54A021" w:themeColor="accent2"/>
          <w:left w:val="single" w:sz="8" w:space="0" w:color="54A021" w:themeColor="accent2"/>
          <w:bottom w:val="single" w:sz="8" w:space="0" w:color="54A021" w:themeColor="accent2"/>
          <w:right w:val="single" w:sz="8" w:space="0" w:color="54A021" w:themeColor="accent2"/>
          <w:insideV w:val="single" w:sz="8" w:space="0" w:color="54A021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6B91E" w:themeColor="accent3"/>
        <w:left w:val="single" w:sz="8" w:space="0" w:color="E6B91E" w:themeColor="accent3"/>
        <w:bottom w:val="single" w:sz="8" w:space="0" w:color="E6B91E" w:themeColor="accent3"/>
        <w:right w:val="single" w:sz="8" w:space="0" w:color="E6B91E" w:themeColor="accent3"/>
        <w:insideH w:val="single" w:sz="8" w:space="0" w:color="E6B91E" w:themeColor="accent3"/>
        <w:insideV w:val="single" w:sz="8" w:space="0" w:color="E6B91E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6B91E" w:themeColor="accent3"/>
          <w:left w:val="single" w:sz="8" w:space="0" w:color="E6B91E" w:themeColor="accent3"/>
          <w:bottom w:val="single" w:sz="18" w:space="0" w:color="E6B91E" w:themeColor="accent3"/>
          <w:right w:val="single" w:sz="8" w:space="0" w:color="E6B91E" w:themeColor="accent3"/>
          <w:insideH w:val="nil"/>
          <w:insideV w:val="single" w:sz="8" w:space="0" w:color="E6B91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6B91E" w:themeColor="accent3"/>
          <w:left w:val="single" w:sz="8" w:space="0" w:color="E6B91E" w:themeColor="accent3"/>
          <w:bottom w:val="single" w:sz="8" w:space="0" w:color="E6B91E" w:themeColor="accent3"/>
          <w:right w:val="single" w:sz="8" w:space="0" w:color="E6B91E" w:themeColor="accent3"/>
          <w:insideH w:val="nil"/>
          <w:insideV w:val="single" w:sz="8" w:space="0" w:color="E6B91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6B91E" w:themeColor="accent3"/>
          <w:left w:val="single" w:sz="8" w:space="0" w:color="E6B91E" w:themeColor="accent3"/>
          <w:bottom w:val="single" w:sz="8" w:space="0" w:color="E6B91E" w:themeColor="accent3"/>
          <w:right w:val="single" w:sz="8" w:space="0" w:color="E6B91E" w:themeColor="accent3"/>
        </w:tcBorders>
      </w:tcPr>
    </w:tblStylePr>
    <w:tblStylePr w:type="band1Vert">
      <w:tblPr/>
      <w:tcPr>
        <w:tcBorders>
          <w:top w:val="single" w:sz="8" w:space="0" w:color="E6B91E" w:themeColor="accent3"/>
          <w:left w:val="single" w:sz="8" w:space="0" w:color="E6B91E" w:themeColor="accent3"/>
          <w:bottom w:val="single" w:sz="8" w:space="0" w:color="E6B91E" w:themeColor="accent3"/>
          <w:right w:val="single" w:sz="8" w:space="0" w:color="E6B91E" w:themeColor="accent3"/>
        </w:tcBorders>
        <w:shd w:val="clear" w:color="auto" w:fill="F8EDC7" w:themeFill="accent3" w:themeFillTint="3F"/>
      </w:tcPr>
    </w:tblStylePr>
    <w:tblStylePr w:type="band1Horz">
      <w:tblPr/>
      <w:tcPr>
        <w:tcBorders>
          <w:top w:val="single" w:sz="8" w:space="0" w:color="E6B91E" w:themeColor="accent3"/>
          <w:left w:val="single" w:sz="8" w:space="0" w:color="E6B91E" w:themeColor="accent3"/>
          <w:bottom w:val="single" w:sz="8" w:space="0" w:color="E6B91E" w:themeColor="accent3"/>
          <w:right w:val="single" w:sz="8" w:space="0" w:color="E6B91E" w:themeColor="accent3"/>
          <w:insideV w:val="single" w:sz="8" w:space="0" w:color="E6B91E" w:themeColor="accent3"/>
        </w:tcBorders>
        <w:shd w:val="clear" w:color="auto" w:fill="F8EDC7" w:themeFill="accent3" w:themeFillTint="3F"/>
      </w:tcPr>
    </w:tblStylePr>
    <w:tblStylePr w:type="band2Horz">
      <w:tblPr/>
      <w:tcPr>
        <w:tcBorders>
          <w:top w:val="single" w:sz="8" w:space="0" w:color="E6B91E" w:themeColor="accent3"/>
          <w:left w:val="single" w:sz="8" w:space="0" w:color="E6B91E" w:themeColor="accent3"/>
          <w:bottom w:val="single" w:sz="8" w:space="0" w:color="E6B91E" w:themeColor="accent3"/>
          <w:right w:val="single" w:sz="8" w:space="0" w:color="E6B91E" w:themeColor="accent3"/>
          <w:insideV w:val="single" w:sz="8" w:space="0" w:color="E6B91E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76618" w:themeColor="accent4"/>
        <w:left w:val="single" w:sz="8" w:space="0" w:color="E76618" w:themeColor="accent4"/>
        <w:bottom w:val="single" w:sz="8" w:space="0" w:color="E76618" w:themeColor="accent4"/>
        <w:right w:val="single" w:sz="8" w:space="0" w:color="E76618" w:themeColor="accent4"/>
        <w:insideH w:val="single" w:sz="8" w:space="0" w:color="E76618" w:themeColor="accent4"/>
        <w:insideV w:val="single" w:sz="8" w:space="0" w:color="E76618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76618" w:themeColor="accent4"/>
          <w:left w:val="single" w:sz="8" w:space="0" w:color="E76618" w:themeColor="accent4"/>
          <w:bottom w:val="single" w:sz="18" w:space="0" w:color="E76618" w:themeColor="accent4"/>
          <w:right w:val="single" w:sz="8" w:space="0" w:color="E76618" w:themeColor="accent4"/>
          <w:insideH w:val="nil"/>
          <w:insideV w:val="single" w:sz="8" w:space="0" w:color="E76618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76618" w:themeColor="accent4"/>
          <w:left w:val="single" w:sz="8" w:space="0" w:color="E76618" w:themeColor="accent4"/>
          <w:bottom w:val="single" w:sz="8" w:space="0" w:color="E76618" w:themeColor="accent4"/>
          <w:right w:val="single" w:sz="8" w:space="0" w:color="E76618" w:themeColor="accent4"/>
          <w:insideH w:val="nil"/>
          <w:insideV w:val="single" w:sz="8" w:space="0" w:color="E76618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76618" w:themeColor="accent4"/>
          <w:left w:val="single" w:sz="8" w:space="0" w:color="E76618" w:themeColor="accent4"/>
          <w:bottom w:val="single" w:sz="8" w:space="0" w:color="E76618" w:themeColor="accent4"/>
          <w:right w:val="single" w:sz="8" w:space="0" w:color="E76618" w:themeColor="accent4"/>
        </w:tcBorders>
      </w:tcPr>
    </w:tblStylePr>
    <w:tblStylePr w:type="band1Vert">
      <w:tblPr/>
      <w:tcPr>
        <w:tcBorders>
          <w:top w:val="single" w:sz="8" w:space="0" w:color="E76618" w:themeColor="accent4"/>
          <w:left w:val="single" w:sz="8" w:space="0" w:color="E76618" w:themeColor="accent4"/>
          <w:bottom w:val="single" w:sz="8" w:space="0" w:color="E76618" w:themeColor="accent4"/>
          <w:right w:val="single" w:sz="8" w:space="0" w:color="E76618" w:themeColor="accent4"/>
        </w:tcBorders>
        <w:shd w:val="clear" w:color="auto" w:fill="F9D9C5" w:themeFill="accent4" w:themeFillTint="3F"/>
      </w:tcPr>
    </w:tblStylePr>
    <w:tblStylePr w:type="band1Horz">
      <w:tblPr/>
      <w:tcPr>
        <w:tcBorders>
          <w:top w:val="single" w:sz="8" w:space="0" w:color="E76618" w:themeColor="accent4"/>
          <w:left w:val="single" w:sz="8" w:space="0" w:color="E76618" w:themeColor="accent4"/>
          <w:bottom w:val="single" w:sz="8" w:space="0" w:color="E76618" w:themeColor="accent4"/>
          <w:right w:val="single" w:sz="8" w:space="0" w:color="E76618" w:themeColor="accent4"/>
          <w:insideV w:val="single" w:sz="8" w:space="0" w:color="E76618" w:themeColor="accent4"/>
        </w:tcBorders>
        <w:shd w:val="clear" w:color="auto" w:fill="F9D9C5" w:themeFill="accent4" w:themeFillTint="3F"/>
      </w:tcPr>
    </w:tblStylePr>
    <w:tblStylePr w:type="band2Horz">
      <w:tblPr/>
      <w:tcPr>
        <w:tcBorders>
          <w:top w:val="single" w:sz="8" w:space="0" w:color="E76618" w:themeColor="accent4"/>
          <w:left w:val="single" w:sz="8" w:space="0" w:color="E76618" w:themeColor="accent4"/>
          <w:bottom w:val="single" w:sz="8" w:space="0" w:color="E76618" w:themeColor="accent4"/>
          <w:right w:val="single" w:sz="8" w:space="0" w:color="E76618" w:themeColor="accent4"/>
          <w:insideV w:val="single" w:sz="8" w:space="0" w:color="E76618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42F1A" w:themeColor="accent5"/>
        <w:left w:val="single" w:sz="8" w:space="0" w:color="C42F1A" w:themeColor="accent5"/>
        <w:bottom w:val="single" w:sz="8" w:space="0" w:color="C42F1A" w:themeColor="accent5"/>
        <w:right w:val="single" w:sz="8" w:space="0" w:color="C42F1A" w:themeColor="accent5"/>
        <w:insideH w:val="single" w:sz="8" w:space="0" w:color="C42F1A" w:themeColor="accent5"/>
        <w:insideV w:val="single" w:sz="8" w:space="0" w:color="C42F1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2F1A" w:themeColor="accent5"/>
          <w:left w:val="single" w:sz="8" w:space="0" w:color="C42F1A" w:themeColor="accent5"/>
          <w:bottom w:val="single" w:sz="18" w:space="0" w:color="C42F1A" w:themeColor="accent5"/>
          <w:right w:val="single" w:sz="8" w:space="0" w:color="C42F1A" w:themeColor="accent5"/>
          <w:insideH w:val="nil"/>
          <w:insideV w:val="single" w:sz="8" w:space="0" w:color="C42F1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2F1A" w:themeColor="accent5"/>
          <w:left w:val="single" w:sz="8" w:space="0" w:color="C42F1A" w:themeColor="accent5"/>
          <w:bottom w:val="single" w:sz="8" w:space="0" w:color="C42F1A" w:themeColor="accent5"/>
          <w:right w:val="single" w:sz="8" w:space="0" w:color="C42F1A" w:themeColor="accent5"/>
          <w:insideH w:val="nil"/>
          <w:insideV w:val="single" w:sz="8" w:space="0" w:color="C42F1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2F1A" w:themeColor="accent5"/>
          <w:left w:val="single" w:sz="8" w:space="0" w:color="C42F1A" w:themeColor="accent5"/>
          <w:bottom w:val="single" w:sz="8" w:space="0" w:color="C42F1A" w:themeColor="accent5"/>
          <w:right w:val="single" w:sz="8" w:space="0" w:color="C42F1A" w:themeColor="accent5"/>
        </w:tcBorders>
      </w:tcPr>
    </w:tblStylePr>
    <w:tblStylePr w:type="band1Vert">
      <w:tblPr/>
      <w:tcPr>
        <w:tcBorders>
          <w:top w:val="single" w:sz="8" w:space="0" w:color="C42F1A" w:themeColor="accent5"/>
          <w:left w:val="single" w:sz="8" w:space="0" w:color="C42F1A" w:themeColor="accent5"/>
          <w:bottom w:val="single" w:sz="8" w:space="0" w:color="C42F1A" w:themeColor="accent5"/>
          <w:right w:val="single" w:sz="8" w:space="0" w:color="C42F1A" w:themeColor="accent5"/>
        </w:tcBorders>
        <w:shd w:val="clear" w:color="auto" w:fill="F6C6C0" w:themeFill="accent5" w:themeFillTint="3F"/>
      </w:tcPr>
    </w:tblStylePr>
    <w:tblStylePr w:type="band1Horz">
      <w:tblPr/>
      <w:tcPr>
        <w:tcBorders>
          <w:top w:val="single" w:sz="8" w:space="0" w:color="C42F1A" w:themeColor="accent5"/>
          <w:left w:val="single" w:sz="8" w:space="0" w:color="C42F1A" w:themeColor="accent5"/>
          <w:bottom w:val="single" w:sz="8" w:space="0" w:color="C42F1A" w:themeColor="accent5"/>
          <w:right w:val="single" w:sz="8" w:space="0" w:color="C42F1A" w:themeColor="accent5"/>
          <w:insideV w:val="single" w:sz="8" w:space="0" w:color="C42F1A" w:themeColor="accent5"/>
        </w:tcBorders>
        <w:shd w:val="clear" w:color="auto" w:fill="F6C6C0" w:themeFill="accent5" w:themeFillTint="3F"/>
      </w:tcPr>
    </w:tblStylePr>
    <w:tblStylePr w:type="band2Horz">
      <w:tblPr/>
      <w:tcPr>
        <w:tcBorders>
          <w:top w:val="single" w:sz="8" w:space="0" w:color="C42F1A" w:themeColor="accent5"/>
          <w:left w:val="single" w:sz="8" w:space="0" w:color="C42F1A" w:themeColor="accent5"/>
          <w:bottom w:val="single" w:sz="8" w:space="0" w:color="C42F1A" w:themeColor="accent5"/>
          <w:right w:val="single" w:sz="8" w:space="0" w:color="C42F1A" w:themeColor="accent5"/>
          <w:insideV w:val="single" w:sz="8" w:space="0" w:color="C42F1A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18655" w:themeColor="accent6"/>
        <w:left w:val="single" w:sz="8" w:space="0" w:color="918655" w:themeColor="accent6"/>
        <w:bottom w:val="single" w:sz="8" w:space="0" w:color="918655" w:themeColor="accent6"/>
        <w:right w:val="single" w:sz="8" w:space="0" w:color="918655" w:themeColor="accent6"/>
        <w:insideH w:val="single" w:sz="8" w:space="0" w:color="918655" w:themeColor="accent6"/>
        <w:insideV w:val="single" w:sz="8" w:space="0" w:color="918655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8655" w:themeColor="accent6"/>
          <w:left w:val="single" w:sz="8" w:space="0" w:color="918655" w:themeColor="accent6"/>
          <w:bottom w:val="single" w:sz="18" w:space="0" w:color="918655" w:themeColor="accent6"/>
          <w:right w:val="single" w:sz="8" w:space="0" w:color="918655" w:themeColor="accent6"/>
          <w:insideH w:val="nil"/>
          <w:insideV w:val="single" w:sz="8" w:space="0" w:color="918655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18655" w:themeColor="accent6"/>
          <w:left w:val="single" w:sz="8" w:space="0" w:color="918655" w:themeColor="accent6"/>
          <w:bottom w:val="single" w:sz="8" w:space="0" w:color="918655" w:themeColor="accent6"/>
          <w:right w:val="single" w:sz="8" w:space="0" w:color="918655" w:themeColor="accent6"/>
          <w:insideH w:val="nil"/>
          <w:insideV w:val="single" w:sz="8" w:space="0" w:color="918655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8655" w:themeColor="accent6"/>
          <w:left w:val="single" w:sz="8" w:space="0" w:color="918655" w:themeColor="accent6"/>
          <w:bottom w:val="single" w:sz="8" w:space="0" w:color="918655" w:themeColor="accent6"/>
          <w:right w:val="single" w:sz="8" w:space="0" w:color="918655" w:themeColor="accent6"/>
        </w:tcBorders>
      </w:tcPr>
    </w:tblStylePr>
    <w:tblStylePr w:type="band1Vert">
      <w:tblPr/>
      <w:tcPr>
        <w:tcBorders>
          <w:top w:val="single" w:sz="8" w:space="0" w:color="918655" w:themeColor="accent6"/>
          <w:left w:val="single" w:sz="8" w:space="0" w:color="918655" w:themeColor="accent6"/>
          <w:bottom w:val="single" w:sz="8" w:space="0" w:color="918655" w:themeColor="accent6"/>
          <w:right w:val="single" w:sz="8" w:space="0" w:color="918655" w:themeColor="accent6"/>
        </w:tcBorders>
        <w:shd w:val="clear" w:color="auto" w:fill="E5E2D3" w:themeFill="accent6" w:themeFillTint="3F"/>
      </w:tcPr>
    </w:tblStylePr>
    <w:tblStylePr w:type="band1Horz">
      <w:tblPr/>
      <w:tcPr>
        <w:tcBorders>
          <w:top w:val="single" w:sz="8" w:space="0" w:color="918655" w:themeColor="accent6"/>
          <w:left w:val="single" w:sz="8" w:space="0" w:color="918655" w:themeColor="accent6"/>
          <w:bottom w:val="single" w:sz="8" w:space="0" w:color="918655" w:themeColor="accent6"/>
          <w:right w:val="single" w:sz="8" w:space="0" w:color="918655" w:themeColor="accent6"/>
          <w:insideV w:val="single" w:sz="8" w:space="0" w:color="918655" w:themeColor="accent6"/>
        </w:tcBorders>
        <w:shd w:val="clear" w:color="auto" w:fill="E5E2D3" w:themeFill="accent6" w:themeFillTint="3F"/>
      </w:tcPr>
    </w:tblStylePr>
    <w:tblStylePr w:type="band2Horz">
      <w:tblPr/>
      <w:tcPr>
        <w:tcBorders>
          <w:top w:val="single" w:sz="8" w:space="0" w:color="918655" w:themeColor="accent6"/>
          <w:left w:val="single" w:sz="8" w:space="0" w:color="918655" w:themeColor="accent6"/>
          <w:bottom w:val="single" w:sz="8" w:space="0" w:color="918655" w:themeColor="accent6"/>
          <w:right w:val="single" w:sz="8" w:space="0" w:color="918655" w:themeColor="accent6"/>
          <w:insideV w:val="single" w:sz="8" w:space="0" w:color="918655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AFDC50" w:themeColor="accent1" w:themeTint="BF"/>
        <w:left w:val="single" w:sz="8" w:space="0" w:color="AFDC50" w:themeColor="accent1" w:themeTint="BF"/>
        <w:bottom w:val="single" w:sz="8" w:space="0" w:color="AFDC50" w:themeColor="accent1" w:themeTint="BF"/>
        <w:right w:val="single" w:sz="8" w:space="0" w:color="AFDC50" w:themeColor="accent1" w:themeTint="BF"/>
        <w:insideH w:val="single" w:sz="8" w:space="0" w:color="AFDC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FDC50" w:themeColor="accent1" w:themeTint="BF"/>
          <w:left w:val="single" w:sz="8" w:space="0" w:color="AFDC50" w:themeColor="accent1" w:themeTint="BF"/>
          <w:bottom w:val="single" w:sz="8" w:space="0" w:color="AFDC50" w:themeColor="accent1" w:themeTint="BF"/>
          <w:right w:val="single" w:sz="8" w:space="0" w:color="AFDC50" w:themeColor="accent1" w:themeTint="BF"/>
          <w:insideH w:val="nil"/>
          <w:insideV w:val="nil"/>
        </w:tcBorders>
        <w:shd w:val="clear" w:color="auto" w:fill="90C22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FDC50" w:themeColor="accent1" w:themeTint="BF"/>
          <w:left w:val="single" w:sz="8" w:space="0" w:color="AFDC50" w:themeColor="accent1" w:themeTint="BF"/>
          <w:bottom w:val="single" w:sz="8" w:space="0" w:color="AFDC50" w:themeColor="accent1" w:themeTint="BF"/>
          <w:right w:val="single" w:sz="8" w:space="0" w:color="AFDC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3C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F3C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D63A" w:themeColor="accent2" w:themeTint="BF"/>
        <w:left w:val="single" w:sz="8" w:space="0" w:color="78D63A" w:themeColor="accent2" w:themeTint="BF"/>
        <w:bottom w:val="single" w:sz="8" w:space="0" w:color="78D63A" w:themeColor="accent2" w:themeTint="BF"/>
        <w:right w:val="single" w:sz="8" w:space="0" w:color="78D63A" w:themeColor="accent2" w:themeTint="BF"/>
        <w:insideH w:val="single" w:sz="8" w:space="0" w:color="78D63A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D63A" w:themeColor="accent2" w:themeTint="BF"/>
          <w:left w:val="single" w:sz="8" w:space="0" w:color="78D63A" w:themeColor="accent2" w:themeTint="BF"/>
          <w:bottom w:val="single" w:sz="8" w:space="0" w:color="78D63A" w:themeColor="accent2" w:themeTint="BF"/>
          <w:right w:val="single" w:sz="8" w:space="0" w:color="78D63A" w:themeColor="accent2" w:themeTint="BF"/>
          <w:insideH w:val="nil"/>
          <w:insideV w:val="nil"/>
        </w:tcBorders>
        <w:shd w:val="clear" w:color="auto" w:fill="54A0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D63A" w:themeColor="accent2" w:themeTint="BF"/>
          <w:left w:val="single" w:sz="8" w:space="0" w:color="78D63A" w:themeColor="accent2" w:themeTint="BF"/>
          <w:bottom w:val="single" w:sz="8" w:space="0" w:color="78D63A" w:themeColor="accent2" w:themeTint="BF"/>
          <w:right w:val="single" w:sz="8" w:space="0" w:color="78D63A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F1B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F1B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CCA56" w:themeColor="accent3" w:themeTint="BF"/>
        <w:left w:val="single" w:sz="8" w:space="0" w:color="ECCA56" w:themeColor="accent3" w:themeTint="BF"/>
        <w:bottom w:val="single" w:sz="8" w:space="0" w:color="ECCA56" w:themeColor="accent3" w:themeTint="BF"/>
        <w:right w:val="single" w:sz="8" w:space="0" w:color="ECCA56" w:themeColor="accent3" w:themeTint="BF"/>
        <w:insideH w:val="single" w:sz="8" w:space="0" w:color="ECCA5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CCA56" w:themeColor="accent3" w:themeTint="BF"/>
          <w:left w:val="single" w:sz="8" w:space="0" w:color="ECCA56" w:themeColor="accent3" w:themeTint="BF"/>
          <w:bottom w:val="single" w:sz="8" w:space="0" w:color="ECCA56" w:themeColor="accent3" w:themeTint="BF"/>
          <w:right w:val="single" w:sz="8" w:space="0" w:color="ECCA56" w:themeColor="accent3" w:themeTint="BF"/>
          <w:insideH w:val="nil"/>
          <w:insideV w:val="nil"/>
        </w:tcBorders>
        <w:shd w:val="clear" w:color="auto" w:fill="E6B91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CCA56" w:themeColor="accent3" w:themeTint="BF"/>
          <w:left w:val="single" w:sz="8" w:space="0" w:color="ECCA56" w:themeColor="accent3" w:themeTint="BF"/>
          <w:bottom w:val="single" w:sz="8" w:space="0" w:color="ECCA56" w:themeColor="accent3" w:themeTint="BF"/>
          <w:right w:val="single" w:sz="8" w:space="0" w:color="ECCA5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DC7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EDC7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D8C51" w:themeColor="accent4" w:themeTint="BF"/>
        <w:left w:val="single" w:sz="8" w:space="0" w:color="ED8C51" w:themeColor="accent4" w:themeTint="BF"/>
        <w:bottom w:val="single" w:sz="8" w:space="0" w:color="ED8C51" w:themeColor="accent4" w:themeTint="BF"/>
        <w:right w:val="single" w:sz="8" w:space="0" w:color="ED8C51" w:themeColor="accent4" w:themeTint="BF"/>
        <w:insideH w:val="single" w:sz="8" w:space="0" w:color="ED8C51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D8C51" w:themeColor="accent4" w:themeTint="BF"/>
          <w:left w:val="single" w:sz="8" w:space="0" w:color="ED8C51" w:themeColor="accent4" w:themeTint="BF"/>
          <w:bottom w:val="single" w:sz="8" w:space="0" w:color="ED8C51" w:themeColor="accent4" w:themeTint="BF"/>
          <w:right w:val="single" w:sz="8" w:space="0" w:color="ED8C51" w:themeColor="accent4" w:themeTint="BF"/>
          <w:insideH w:val="nil"/>
          <w:insideV w:val="nil"/>
        </w:tcBorders>
        <w:shd w:val="clear" w:color="auto" w:fill="E76618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8C51" w:themeColor="accent4" w:themeTint="BF"/>
          <w:left w:val="single" w:sz="8" w:space="0" w:color="ED8C51" w:themeColor="accent4" w:themeTint="BF"/>
          <w:bottom w:val="single" w:sz="8" w:space="0" w:color="ED8C51" w:themeColor="accent4" w:themeTint="BF"/>
          <w:right w:val="single" w:sz="8" w:space="0" w:color="ED8C51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9C5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D9C5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55440" w:themeColor="accent5" w:themeTint="BF"/>
        <w:left w:val="single" w:sz="8" w:space="0" w:color="E55440" w:themeColor="accent5" w:themeTint="BF"/>
        <w:bottom w:val="single" w:sz="8" w:space="0" w:color="E55440" w:themeColor="accent5" w:themeTint="BF"/>
        <w:right w:val="single" w:sz="8" w:space="0" w:color="E55440" w:themeColor="accent5" w:themeTint="BF"/>
        <w:insideH w:val="single" w:sz="8" w:space="0" w:color="E554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55440" w:themeColor="accent5" w:themeTint="BF"/>
          <w:left w:val="single" w:sz="8" w:space="0" w:color="E55440" w:themeColor="accent5" w:themeTint="BF"/>
          <w:bottom w:val="single" w:sz="8" w:space="0" w:color="E55440" w:themeColor="accent5" w:themeTint="BF"/>
          <w:right w:val="single" w:sz="8" w:space="0" w:color="E55440" w:themeColor="accent5" w:themeTint="BF"/>
          <w:insideH w:val="nil"/>
          <w:insideV w:val="nil"/>
        </w:tcBorders>
        <w:shd w:val="clear" w:color="auto" w:fill="C42F1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55440" w:themeColor="accent5" w:themeTint="BF"/>
          <w:left w:val="single" w:sz="8" w:space="0" w:color="E55440" w:themeColor="accent5" w:themeTint="BF"/>
          <w:bottom w:val="single" w:sz="8" w:space="0" w:color="E55440" w:themeColor="accent5" w:themeTint="BF"/>
          <w:right w:val="single" w:sz="8" w:space="0" w:color="E554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C6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C6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1A77A" w:themeColor="accent6" w:themeTint="BF"/>
        <w:left w:val="single" w:sz="8" w:space="0" w:color="B1A77A" w:themeColor="accent6" w:themeTint="BF"/>
        <w:bottom w:val="single" w:sz="8" w:space="0" w:color="B1A77A" w:themeColor="accent6" w:themeTint="BF"/>
        <w:right w:val="single" w:sz="8" w:space="0" w:color="B1A77A" w:themeColor="accent6" w:themeTint="BF"/>
        <w:insideH w:val="single" w:sz="8" w:space="0" w:color="B1A77A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1A77A" w:themeColor="accent6" w:themeTint="BF"/>
          <w:left w:val="single" w:sz="8" w:space="0" w:color="B1A77A" w:themeColor="accent6" w:themeTint="BF"/>
          <w:bottom w:val="single" w:sz="8" w:space="0" w:color="B1A77A" w:themeColor="accent6" w:themeTint="BF"/>
          <w:right w:val="single" w:sz="8" w:space="0" w:color="B1A77A" w:themeColor="accent6" w:themeTint="BF"/>
          <w:insideH w:val="nil"/>
          <w:insideV w:val="nil"/>
        </w:tcBorders>
        <w:shd w:val="clear" w:color="auto" w:fill="918655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1A77A" w:themeColor="accent6" w:themeTint="BF"/>
          <w:left w:val="single" w:sz="8" w:space="0" w:color="B1A77A" w:themeColor="accent6" w:themeTint="BF"/>
          <w:bottom w:val="single" w:sz="8" w:space="0" w:color="B1A77A" w:themeColor="accent6" w:themeTint="BF"/>
          <w:right w:val="single" w:sz="8" w:space="0" w:color="B1A77A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2D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2D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0C22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0C22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0C22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4A0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4A0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4A0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6B91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6B91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B91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76618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76618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76618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2F1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2F1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2F1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8655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8655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18655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2C3C4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0C226" w:themeColor="accent1"/>
        <w:bottom w:val="single" w:sz="8" w:space="0" w:color="90C22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0C226" w:themeColor="accent1"/>
        </w:tcBorders>
      </w:tcPr>
    </w:tblStylePr>
    <w:tblStylePr w:type="lastRow">
      <w:rPr>
        <w:b/>
        <w:bCs/>
        <w:color w:val="2C3C43" w:themeColor="text2"/>
      </w:rPr>
      <w:tblPr/>
      <w:tcPr>
        <w:tcBorders>
          <w:top w:val="single" w:sz="8" w:space="0" w:color="90C226" w:themeColor="accent1"/>
          <w:bottom w:val="single" w:sz="8" w:space="0" w:color="90C22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0C226" w:themeColor="accent1"/>
          <w:bottom w:val="single" w:sz="8" w:space="0" w:color="90C226" w:themeColor="accent1"/>
        </w:tcBorders>
      </w:tcPr>
    </w:tblStylePr>
    <w:tblStylePr w:type="band1Vert">
      <w:tblPr/>
      <w:tcPr>
        <w:shd w:val="clear" w:color="auto" w:fill="E4F3C5" w:themeFill="accent1" w:themeFillTint="3F"/>
      </w:tcPr>
    </w:tblStylePr>
    <w:tblStylePr w:type="band1Horz">
      <w:tblPr/>
      <w:tcPr>
        <w:shd w:val="clear" w:color="auto" w:fill="E4F3C5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4A021" w:themeColor="accent2"/>
        <w:bottom w:val="single" w:sz="8" w:space="0" w:color="54A02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4A021" w:themeColor="accent2"/>
        </w:tcBorders>
      </w:tcPr>
    </w:tblStylePr>
    <w:tblStylePr w:type="lastRow">
      <w:rPr>
        <w:b/>
        <w:bCs/>
        <w:color w:val="2C3C43" w:themeColor="text2"/>
      </w:rPr>
      <w:tblPr/>
      <w:tcPr>
        <w:tcBorders>
          <w:top w:val="single" w:sz="8" w:space="0" w:color="54A021" w:themeColor="accent2"/>
          <w:bottom w:val="single" w:sz="8" w:space="0" w:color="54A0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4A021" w:themeColor="accent2"/>
          <w:bottom w:val="single" w:sz="8" w:space="0" w:color="54A021" w:themeColor="accent2"/>
        </w:tcBorders>
      </w:tcPr>
    </w:tblStylePr>
    <w:tblStylePr w:type="band1Vert">
      <w:tblPr/>
      <w:tcPr>
        <w:shd w:val="clear" w:color="auto" w:fill="D2F1BE" w:themeFill="accent2" w:themeFillTint="3F"/>
      </w:tcPr>
    </w:tblStylePr>
    <w:tblStylePr w:type="band1Horz">
      <w:tblPr/>
      <w:tcPr>
        <w:shd w:val="clear" w:color="auto" w:fill="D2F1BE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6B91E" w:themeColor="accent3"/>
        <w:bottom w:val="single" w:sz="8" w:space="0" w:color="E6B91E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6B91E" w:themeColor="accent3"/>
        </w:tcBorders>
      </w:tcPr>
    </w:tblStylePr>
    <w:tblStylePr w:type="lastRow">
      <w:rPr>
        <w:b/>
        <w:bCs/>
        <w:color w:val="2C3C43" w:themeColor="text2"/>
      </w:rPr>
      <w:tblPr/>
      <w:tcPr>
        <w:tcBorders>
          <w:top w:val="single" w:sz="8" w:space="0" w:color="E6B91E" w:themeColor="accent3"/>
          <w:bottom w:val="single" w:sz="8" w:space="0" w:color="E6B91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6B91E" w:themeColor="accent3"/>
          <w:bottom w:val="single" w:sz="8" w:space="0" w:color="E6B91E" w:themeColor="accent3"/>
        </w:tcBorders>
      </w:tcPr>
    </w:tblStylePr>
    <w:tblStylePr w:type="band1Vert">
      <w:tblPr/>
      <w:tcPr>
        <w:shd w:val="clear" w:color="auto" w:fill="F8EDC7" w:themeFill="accent3" w:themeFillTint="3F"/>
      </w:tcPr>
    </w:tblStylePr>
    <w:tblStylePr w:type="band1Horz">
      <w:tblPr/>
      <w:tcPr>
        <w:shd w:val="clear" w:color="auto" w:fill="F8EDC7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76618" w:themeColor="accent4"/>
        <w:bottom w:val="single" w:sz="8" w:space="0" w:color="E76618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76618" w:themeColor="accent4"/>
        </w:tcBorders>
      </w:tcPr>
    </w:tblStylePr>
    <w:tblStylePr w:type="lastRow">
      <w:rPr>
        <w:b/>
        <w:bCs/>
        <w:color w:val="2C3C43" w:themeColor="text2"/>
      </w:rPr>
      <w:tblPr/>
      <w:tcPr>
        <w:tcBorders>
          <w:top w:val="single" w:sz="8" w:space="0" w:color="E76618" w:themeColor="accent4"/>
          <w:bottom w:val="single" w:sz="8" w:space="0" w:color="E766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76618" w:themeColor="accent4"/>
          <w:bottom w:val="single" w:sz="8" w:space="0" w:color="E76618" w:themeColor="accent4"/>
        </w:tcBorders>
      </w:tcPr>
    </w:tblStylePr>
    <w:tblStylePr w:type="band1Vert">
      <w:tblPr/>
      <w:tcPr>
        <w:shd w:val="clear" w:color="auto" w:fill="F9D9C5" w:themeFill="accent4" w:themeFillTint="3F"/>
      </w:tcPr>
    </w:tblStylePr>
    <w:tblStylePr w:type="band1Horz">
      <w:tblPr/>
      <w:tcPr>
        <w:shd w:val="clear" w:color="auto" w:fill="F9D9C5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42F1A" w:themeColor="accent5"/>
        <w:bottom w:val="single" w:sz="8" w:space="0" w:color="C42F1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2F1A" w:themeColor="accent5"/>
        </w:tcBorders>
      </w:tcPr>
    </w:tblStylePr>
    <w:tblStylePr w:type="lastRow">
      <w:rPr>
        <w:b/>
        <w:bCs/>
        <w:color w:val="2C3C43" w:themeColor="text2"/>
      </w:rPr>
      <w:tblPr/>
      <w:tcPr>
        <w:tcBorders>
          <w:top w:val="single" w:sz="8" w:space="0" w:color="C42F1A" w:themeColor="accent5"/>
          <w:bottom w:val="single" w:sz="8" w:space="0" w:color="C42F1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2F1A" w:themeColor="accent5"/>
          <w:bottom w:val="single" w:sz="8" w:space="0" w:color="C42F1A" w:themeColor="accent5"/>
        </w:tcBorders>
      </w:tcPr>
    </w:tblStylePr>
    <w:tblStylePr w:type="band1Vert">
      <w:tblPr/>
      <w:tcPr>
        <w:shd w:val="clear" w:color="auto" w:fill="F6C6C0" w:themeFill="accent5" w:themeFillTint="3F"/>
      </w:tcPr>
    </w:tblStylePr>
    <w:tblStylePr w:type="band1Horz">
      <w:tblPr/>
      <w:tcPr>
        <w:shd w:val="clear" w:color="auto" w:fill="F6C6C0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18655" w:themeColor="accent6"/>
        <w:bottom w:val="single" w:sz="8" w:space="0" w:color="918655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18655" w:themeColor="accent6"/>
        </w:tcBorders>
      </w:tcPr>
    </w:tblStylePr>
    <w:tblStylePr w:type="lastRow">
      <w:rPr>
        <w:b/>
        <w:bCs/>
        <w:color w:val="2C3C43" w:themeColor="text2"/>
      </w:rPr>
      <w:tblPr/>
      <w:tcPr>
        <w:tcBorders>
          <w:top w:val="single" w:sz="8" w:space="0" w:color="918655" w:themeColor="accent6"/>
          <w:bottom w:val="single" w:sz="8" w:space="0" w:color="918655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18655" w:themeColor="accent6"/>
          <w:bottom w:val="single" w:sz="8" w:space="0" w:color="918655" w:themeColor="accent6"/>
        </w:tcBorders>
      </w:tcPr>
    </w:tblStylePr>
    <w:tblStylePr w:type="band1Vert">
      <w:tblPr/>
      <w:tcPr>
        <w:shd w:val="clear" w:color="auto" w:fill="E5E2D3" w:themeFill="accent6" w:themeFillTint="3F"/>
      </w:tcPr>
    </w:tblStylePr>
    <w:tblStylePr w:type="band1Horz">
      <w:tblPr/>
      <w:tcPr>
        <w:shd w:val="clear" w:color="auto" w:fill="E5E2D3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0C226" w:themeColor="accent1"/>
        <w:left w:val="single" w:sz="8" w:space="0" w:color="90C226" w:themeColor="accent1"/>
        <w:bottom w:val="single" w:sz="8" w:space="0" w:color="90C226" w:themeColor="accent1"/>
        <w:right w:val="single" w:sz="8" w:space="0" w:color="90C22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0C22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0C22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0C22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0C22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F3C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F3C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4A021" w:themeColor="accent2"/>
        <w:left w:val="single" w:sz="8" w:space="0" w:color="54A021" w:themeColor="accent2"/>
        <w:bottom w:val="single" w:sz="8" w:space="0" w:color="54A021" w:themeColor="accent2"/>
        <w:right w:val="single" w:sz="8" w:space="0" w:color="54A02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4A0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4A0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4A0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4A0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F1B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F1B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6B91E" w:themeColor="accent3"/>
        <w:left w:val="single" w:sz="8" w:space="0" w:color="E6B91E" w:themeColor="accent3"/>
        <w:bottom w:val="single" w:sz="8" w:space="0" w:color="E6B91E" w:themeColor="accent3"/>
        <w:right w:val="single" w:sz="8" w:space="0" w:color="E6B91E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6B91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6B91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6B91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6B91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EDC7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EDC7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76618" w:themeColor="accent4"/>
        <w:left w:val="single" w:sz="8" w:space="0" w:color="E76618" w:themeColor="accent4"/>
        <w:bottom w:val="single" w:sz="8" w:space="0" w:color="E76618" w:themeColor="accent4"/>
        <w:right w:val="single" w:sz="8" w:space="0" w:color="E7661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7661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76618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7661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7661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9C5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D9C5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42F1A" w:themeColor="accent5"/>
        <w:left w:val="single" w:sz="8" w:space="0" w:color="C42F1A" w:themeColor="accent5"/>
        <w:bottom w:val="single" w:sz="8" w:space="0" w:color="C42F1A" w:themeColor="accent5"/>
        <w:right w:val="single" w:sz="8" w:space="0" w:color="C42F1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42F1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2F1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2F1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2F1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C6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C6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18655" w:themeColor="accent6"/>
        <w:left w:val="single" w:sz="8" w:space="0" w:color="918655" w:themeColor="accent6"/>
        <w:bottom w:val="single" w:sz="8" w:space="0" w:color="918655" w:themeColor="accent6"/>
        <w:right w:val="single" w:sz="8" w:space="0" w:color="918655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18655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18655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18655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18655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2D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2D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AFDC50" w:themeColor="accent1" w:themeTint="BF"/>
        <w:left w:val="single" w:sz="8" w:space="0" w:color="AFDC50" w:themeColor="accent1" w:themeTint="BF"/>
        <w:bottom w:val="single" w:sz="8" w:space="0" w:color="AFDC50" w:themeColor="accent1" w:themeTint="BF"/>
        <w:right w:val="single" w:sz="8" w:space="0" w:color="AFDC50" w:themeColor="accent1" w:themeTint="BF"/>
        <w:insideH w:val="single" w:sz="8" w:space="0" w:color="AFDC50" w:themeColor="accent1" w:themeTint="BF"/>
        <w:insideV w:val="single" w:sz="8" w:space="0" w:color="AFDC50" w:themeColor="accent1" w:themeTint="BF"/>
      </w:tblBorders>
    </w:tblPr>
    <w:tcPr>
      <w:shd w:val="clear" w:color="auto" w:fill="E4F3C5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FDC5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88B" w:themeFill="accent1" w:themeFillTint="7F"/>
      </w:tcPr>
    </w:tblStylePr>
    <w:tblStylePr w:type="band1Horz">
      <w:tblPr/>
      <w:tcPr>
        <w:shd w:val="clear" w:color="auto" w:fill="CAE88B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D63A" w:themeColor="accent2" w:themeTint="BF"/>
        <w:left w:val="single" w:sz="8" w:space="0" w:color="78D63A" w:themeColor="accent2" w:themeTint="BF"/>
        <w:bottom w:val="single" w:sz="8" w:space="0" w:color="78D63A" w:themeColor="accent2" w:themeTint="BF"/>
        <w:right w:val="single" w:sz="8" w:space="0" w:color="78D63A" w:themeColor="accent2" w:themeTint="BF"/>
        <w:insideH w:val="single" w:sz="8" w:space="0" w:color="78D63A" w:themeColor="accent2" w:themeTint="BF"/>
        <w:insideV w:val="single" w:sz="8" w:space="0" w:color="78D63A" w:themeColor="accent2" w:themeTint="BF"/>
      </w:tblBorders>
    </w:tblPr>
    <w:tcPr>
      <w:shd w:val="clear" w:color="auto" w:fill="D2F1B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D63A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E47C" w:themeFill="accent2" w:themeFillTint="7F"/>
      </w:tcPr>
    </w:tblStylePr>
    <w:tblStylePr w:type="band1Horz">
      <w:tblPr/>
      <w:tcPr>
        <w:shd w:val="clear" w:color="auto" w:fill="A5E47C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CCA56" w:themeColor="accent3" w:themeTint="BF"/>
        <w:left w:val="single" w:sz="8" w:space="0" w:color="ECCA56" w:themeColor="accent3" w:themeTint="BF"/>
        <w:bottom w:val="single" w:sz="8" w:space="0" w:color="ECCA56" w:themeColor="accent3" w:themeTint="BF"/>
        <w:right w:val="single" w:sz="8" w:space="0" w:color="ECCA56" w:themeColor="accent3" w:themeTint="BF"/>
        <w:insideH w:val="single" w:sz="8" w:space="0" w:color="ECCA56" w:themeColor="accent3" w:themeTint="BF"/>
        <w:insideV w:val="single" w:sz="8" w:space="0" w:color="ECCA56" w:themeColor="accent3" w:themeTint="BF"/>
      </w:tblBorders>
    </w:tblPr>
    <w:tcPr>
      <w:shd w:val="clear" w:color="auto" w:fill="F8EDC7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CCA5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8E" w:themeFill="accent3" w:themeFillTint="7F"/>
      </w:tcPr>
    </w:tblStylePr>
    <w:tblStylePr w:type="band1Horz">
      <w:tblPr/>
      <w:tcPr>
        <w:shd w:val="clear" w:color="auto" w:fill="F2DB8E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D8C51" w:themeColor="accent4" w:themeTint="BF"/>
        <w:left w:val="single" w:sz="8" w:space="0" w:color="ED8C51" w:themeColor="accent4" w:themeTint="BF"/>
        <w:bottom w:val="single" w:sz="8" w:space="0" w:color="ED8C51" w:themeColor="accent4" w:themeTint="BF"/>
        <w:right w:val="single" w:sz="8" w:space="0" w:color="ED8C51" w:themeColor="accent4" w:themeTint="BF"/>
        <w:insideH w:val="single" w:sz="8" w:space="0" w:color="ED8C51" w:themeColor="accent4" w:themeTint="BF"/>
        <w:insideV w:val="single" w:sz="8" w:space="0" w:color="ED8C51" w:themeColor="accent4" w:themeTint="BF"/>
      </w:tblBorders>
    </w:tblPr>
    <w:tcPr>
      <w:shd w:val="clear" w:color="auto" w:fill="F9D9C5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D8C51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B28B" w:themeFill="accent4" w:themeFillTint="7F"/>
      </w:tcPr>
    </w:tblStylePr>
    <w:tblStylePr w:type="band1Horz">
      <w:tblPr/>
      <w:tcPr>
        <w:shd w:val="clear" w:color="auto" w:fill="F3B28B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E55440" w:themeColor="accent5" w:themeTint="BF"/>
        <w:left w:val="single" w:sz="8" w:space="0" w:color="E55440" w:themeColor="accent5" w:themeTint="BF"/>
        <w:bottom w:val="single" w:sz="8" w:space="0" w:color="E55440" w:themeColor="accent5" w:themeTint="BF"/>
        <w:right w:val="single" w:sz="8" w:space="0" w:color="E55440" w:themeColor="accent5" w:themeTint="BF"/>
        <w:insideH w:val="single" w:sz="8" w:space="0" w:color="E55440" w:themeColor="accent5" w:themeTint="BF"/>
        <w:insideV w:val="single" w:sz="8" w:space="0" w:color="E55440" w:themeColor="accent5" w:themeTint="BF"/>
      </w:tblBorders>
    </w:tblPr>
    <w:tcPr>
      <w:shd w:val="clear" w:color="auto" w:fill="F6C6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554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8D80" w:themeFill="accent5" w:themeFillTint="7F"/>
      </w:tcPr>
    </w:tblStylePr>
    <w:tblStylePr w:type="band1Horz">
      <w:tblPr/>
      <w:tcPr>
        <w:shd w:val="clear" w:color="auto" w:fill="EE8D80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1A77A" w:themeColor="accent6" w:themeTint="BF"/>
        <w:left w:val="single" w:sz="8" w:space="0" w:color="B1A77A" w:themeColor="accent6" w:themeTint="BF"/>
        <w:bottom w:val="single" w:sz="8" w:space="0" w:color="B1A77A" w:themeColor="accent6" w:themeTint="BF"/>
        <w:right w:val="single" w:sz="8" w:space="0" w:color="B1A77A" w:themeColor="accent6" w:themeTint="BF"/>
        <w:insideH w:val="single" w:sz="8" w:space="0" w:color="B1A77A" w:themeColor="accent6" w:themeTint="BF"/>
        <w:insideV w:val="single" w:sz="8" w:space="0" w:color="B1A77A" w:themeColor="accent6" w:themeTint="BF"/>
      </w:tblBorders>
    </w:tblPr>
    <w:tcPr>
      <w:shd w:val="clear" w:color="auto" w:fill="E5E2D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1A77A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A6" w:themeFill="accent6" w:themeFillTint="7F"/>
      </w:tcPr>
    </w:tblStylePr>
    <w:tblStylePr w:type="band1Horz">
      <w:tblPr/>
      <w:tcPr>
        <w:shd w:val="clear" w:color="auto" w:fill="CBC4A6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0C226" w:themeColor="accent1"/>
        <w:left w:val="single" w:sz="8" w:space="0" w:color="90C226" w:themeColor="accent1"/>
        <w:bottom w:val="single" w:sz="8" w:space="0" w:color="90C226" w:themeColor="accent1"/>
        <w:right w:val="single" w:sz="8" w:space="0" w:color="90C226" w:themeColor="accent1"/>
        <w:insideH w:val="single" w:sz="8" w:space="0" w:color="90C226" w:themeColor="accent1"/>
        <w:insideV w:val="single" w:sz="8" w:space="0" w:color="90C226" w:themeColor="accent1"/>
      </w:tblBorders>
    </w:tblPr>
    <w:tcPr>
      <w:shd w:val="clear" w:color="auto" w:fill="E4F3C5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4FAE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6D0" w:themeFill="accent1" w:themeFillTint="33"/>
      </w:tcPr>
    </w:tblStylePr>
    <w:tblStylePr w:type="band1Vert">
      <w:tblPr/>
      <w:tcPr>
        <w:shd w:val="clear" w:color="auto" w:fill="CAE88B" w:themeFill="accent1" w:themeFillTint="7F"/>
      </w:tcPr>
    </w:tblStylePr>
    <w:tblStylePr w:type="band1Horz">
      <w:tblPr/>
      <w:tcPr>
        <w:tcBorders>
          <w:insideH w:val="single" w:sz="6" w:space="0" w:color="90C226" w:themeColor="accent1"/>
          <w:insideV w:val="single" w:sz="6" w:space="0" w:color="90C226" w:themeColor="accent1"/>
        </w:tcBorders>
        <w:shd w:val="clear" w:color="auto" w:fill="CAE88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4A021" w:themeColor="accent2"/>
        <w:left w:val="single" w:sz="8" w:space="0" w:color="54A021" w:themeColor="accent2"/>
        <w:bottom w:val="single" w:sz="8" w:space="0" w:color="54A021" w:themeColor="accent2"/>
        <w:right w:val="single" w:sz="8" w:space="0" w:color="54A021" w:themeColor="accent2"/>
        <w:insideH w:val="single" w:sz="8" w:space="0" w:color="54A021" w:themeColor="accent2"/>
        <w:insideV w:val="single" w:sz="8" w:space="0" w:color="54A021" w:themeColor="accent2"/>
      </w:tblBorders>
    </w:tblPr>
    <w:tcPr>
      <w:shd w:val="clear" w:color="auto" w:fill="D2F1B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DF9E5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F4CA" w:themeFill="accent2" w:themeFillTint="33"/>
      </w:tcPr>
    </w:tblStylePr>
    <w:tblStylePr w:type="band1Vert">
      <w:tblPr/>
      <w:tcPr>
        <w:shd w:val="clear" w:color="auto" w:fill="A5E47C" w:themeFill="accent2" w:themeFillTint="7F"/>
      </w:tcPr>
    </w:tblStylePr>
    <w:tblStylePr w:type="band1Horz">
      <w:tblPr/>
      <w:tcPr>
        <w:tcBorders>
          <w:insideH w:val="single" w:sz="6" w:space="0" w:color="54A021" w:themeColor="accent2"/>
          <w:insideV w:val="single" w:sz="6" w:space="0" w:color="54A021" w:themeColor="accent2"/>
        </w:tcBorders>
        <w:shd w:val="clear" w:color="auto" w:fill="A5E47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6B91E" w:themeColor="accent3"/>
        <w:left w:val="single" w:sz="8" w:space="0" w:color="E6B91E" w:themeColor="accent3"/>
        <w:bottom w:val="single" w:sz="8" w:space="0" w:color="E6B91E" w:themeColor="accent3"/>
        <w:right w:val="single" w:sz="8" w:space="0" w:color="E6B91E" w:themeColor="accent3"/>
        <w:insideH w:val="single" w:sz="8" w:space="0" w:color="E6B91E" w:themeColor="accent3"/>
        <w:insideV w:val="single" w:sz="8" w:space="0" w:color="E6B91E" w:themeColor="accent3"/>
      </w:tblBorders>
    </w:tblPr>
    <w:tcPr>
      <w:shd w:val="clear" w:color="auto" w:fill="F8EDC7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CF8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0D2" w:themeFill="accent3" w:themeFillTint="33"/>
      </w:tcPr>
    </w:tblStylePr>
    <w:tblStylePr w:type="band1Vert">
      <w:tblPr/>
      <w:tcPr>
        <w:shd w:val="clear" w:color="auto" w:fill="F2DB8E" w:themeFill="accent3" w:themeFillTint="7F"/>
      </w:tcPr>
    </w:tblStylePr>
    <w:tblStylePr w:type="band1Horz">
      <w:tblPr/>
      <w:tcPr>
        <w:tcBorders>
          <w:insideH w:val="single" w:sz="6" w:space="0" w:color="E6B91E" w:themeColor="accent3"/>
          <w:insideV w:val="single" w:sz="6" w:space="0" w:color="E6B91E" w:themeColor="accent3"/>
        </w:tcBorders>
        <w:shd w:val="clear" w:color="auto" w:fill="F2DB8E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76618" w:themeColor="accent4"/>
        <w:left w:val="single" w:sz="8" w:space="0" w:color="E76618" w:themeColor="accent4"/>
        <w:bottom w:val="single" w:sz="8" w:space="0" w:color="E76618" w:themeColor="accent4"/>
        <w:right w:val="single" w:sz="8" w:space="0" w:color="E76618" w:themeColor="accent4"/>
        <w:insideH w:val="single" w:sz="8" w:space="0" w:color="E76618" w:themeColor="accent4"/>
        <w:insideV w:val="single" w:sz="8" w:space="0" w:color="E76618" w:themeColor="accent4"/>
      </w:tblBorders>
    </w:tblPr>
    <w:tcPr>
      <w:shd w:val="clear" w:color="auto" w:fill="F9D9C5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CEF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0D0" w:themeFill="accent4" w:themeFillTint="33"/>
      </w:tcPr>
    </w:tblStylePr>
    <w:tblStylePr w:type="band1Vert">
      <w:tblPr/>
      <w:tcPr>
        <w:shd w:val="clear" w:color="auto" w:fill="F3B28B" w:themeFill="accent4" w:themeFillTint="7F"/>
      </w:tcPr>
    </w:tblStylePr>
    <w:tblStylePr w:type="band1Horz">
      <w:tblPr/>
      <w:tcPr>
        <w:tcBorders>
          <w:insideH w:val="single" w:sz="6" w:space="0" w:color="E76618" w:themeColor="accent4"/>
          <w:insideV w:val="single" w:sz="6" w:space="0" w:color="E76618" w:themeColor="accent4"/>
        </w:tcBorders>
        <w:shd w:val="clear" w:color="auto" w:fill="F3B28B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42F1A" w:themeColor="accent5"/>
        <w:left w:val="single" w:sz="8" w:space="0" w:color="C42F1A" w:themeColor="accent5"/>
        <w:bottom w:val="single" w:sz="8" w:space="0" w:color="C42F1A" w:themeColor="accent5"/>
        <w:right w:val="single" w:sz="8" w:space="0" w:color="C42F1A" w:themeColor="accent5"/>
        <w:insideH w:val="single" w:sz="8" w:space="0" w:color="C42F1A" w:themeColor="accent5"/>
        <w:insideV w:val="single" w:sz="8" w:space="0" w:color="C42F1A" w:themeColor="accent5"/>
      </w:tblBorders>
    </w:tblPr>
    <w:tcPr>
      <w:shd w:val="clear" w:color="auto" w:fill="F6C6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BE8E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1CC" w:themeFill="accent5" w:themeFillTint="33"/>
      </w:tcPr>
    </w:tblStylePr>
    <w:tblStylePr w:type="band1Vert">
      <w:tblPr/>
      <w:tcPr>
        <w:shd w:val="clear" w:color="auto" w:fill="EE8D80" w:themeFill="accent5" w:themeFillTint="7F"/>
      </w:tcPr>
    </w:tblStylePr>
    <w:tblStylePr w:type="band1Horz">
      <w:tblPr/>
      <w:tcPr>
        <w:tcBorders>
          <w:insideH w:val="single" w:sz="6" w:space="0" w:color="C42F1A" w:themeColor="accent5"/>
          <w:insideV w:val="single" w:sz="6" w:space="0" w:color="C42F1A" w:themeColor="accent5"/>
        </w:tcBorders>
        <w:shd w:val="clear" w:color="auto" w:fill="EE8D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18655" w:themeColor="accent6"/>
        <w:left w:val="single" w:sz="8" w:space="0" w:color="918655" w:themeColor="accent6"/>
        <w:bottom w:val="single" w:sz="8" w:space="0" w:color="918655" w:themeColor="accent6"/>
        <w:right w:val="single" w:sz="8" w:space="0" w:color="918655" w:themeColor="accent6"/>
        <w:insideH w:val="single" w:sz="8" w:space="0" w:color="918655" w:themeColor="accent6"/>
        <w:insideV w:val="single" w:sz="8" w:space="0" w:color="918655" w:themeColor="accent6"/>
      </w:tblBorders>
    </w:tblPr>
    <w:tcPr>
      <w:shd w:val="clear" w:color="auto" w:fill="E5E2D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3ED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7DB" w:themeFill="accent6" w:themeFillTint="33"/>
      </w:tcPr>
    </w:tblStylePr>
    <w:tblStylePr w:type="band1Vert">
      <w:tblPr/>
      <w:tcPr>
        <w:shd w:val="clear" w:color="auto" w:fill="CBC4A6" w:themeFill="accent6" w:themeFillTint="7F"/>
      </w:tcPr>
    </w:tblStylePr>
    <w:tblStylePr w:type="band1Horz">
      <w:tblPr/>
      <w:tcPr>
        <w:tcBorders>
          <w:insideH w:val="single" w:sz="6" w:space="0" w:color="918655" w:themeColor="accent6"/>
          <w:insideV w:val="single" w:sz="6" w:space="0" w:color="918655" w:themeColor="accent6"/>
        </w:tcBorders>
        <w:shd w:val="clear" w:color="auto" w:fill="CBC4A6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F3C5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0C22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0C22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0C22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0C22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AE88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AE88B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F1B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4A0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4A0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4A0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4A0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E47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E47C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EDC7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6B91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6B91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6B91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6B91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DB8E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DB8E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D9C5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76618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76618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76618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76618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3B28B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3B28B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C6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2F1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2F1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2F1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2F1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8D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8D80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2D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8655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8655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18655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18655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BC4A6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BC4A6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0C22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7601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B911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B911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B911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B911C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4A02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94F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E77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E77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77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E7718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6B91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45C0D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F8B13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F8B13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8B13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8B13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76618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3320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D4C1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D4C1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4C1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4C12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42F1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170D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2213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2213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2213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2213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18655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8422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C643F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C643F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643F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643F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4A0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4A0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4A021" w:themeColor="accent2"/>
        <w:left w:val="single" w:sz="4" w:space="0" w:color="90C226" w:themeColor="accent1"/>
        <w:bottom w:val="single" w:sz="4" w:space="0" w:color="90C226" w:themeColor="accent1"/>
        <w:right w:val="single" w:sz="4" w:space="0" w:color="90C22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AE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4A0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67416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67416" w:themeColor="accent1" w:themeShade="99"/>
          <w:insideV w:val="nil"/>
        </w:tcBorders>
        <w:shd w:val="clear" w:color="auto" w:fill="567416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7416" w:themeFill="accent1" w:themeFillShade="99"/>
      </w:tcPr>
    </w:tblStylePr>
    <w:tblStylePr w:type="band1Vert">
      <w:tblPr/>
      <w:tcPr>
        <w:shd w:val="clear" w:color="auto" w:fill="D4ECA1" w:themeFill="accent1" w:themeFillTint="66"/>
      </w:tcPr>
    </w:tblStylePr>
    <w:tblStylePr w:type="band1Horz">
      <w:tblPr/>
      <w:tcPr>
        <w:shd w:val="clear" w:color="auto" w:fill="CAE88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4A021" w:themeColor="accent2"/>
        <w:left w:val="single" w:sz="4" w:space="0" w:color="54A021" w:themeColor="accent2"/>
        <w:bottom w:val="single" w:sz="4" w:space="0" w:color="54A021" w:themeColor="accent2"/>
        <w:right w:val="single" w:sz="4" w:space="0" w:color="54A0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9E5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4A0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25F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25F13" w:themeColor="accent2" w:themeShade="99"/>
          <w:insideV w:val="nil"/>
        </w:tcBorders>
        <w:shd w:val="clear" w:color="auto" w:fill="325F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5F13" w:themeFill="accent2" w:themeFillShade="99"/>
      </w:tcPr>
    </w:tblStylePr>
    <w:tblStylePr w:type="band1Vert">
      <w:tblPr/>
      <w:tcPr>
        <w:shd w:val="clear" w:color="auto" w:fill="B7E995" w:themeFill="accent2" w:themeFillTint="66"/>
      </w:tcPr>
    </w:tblStylePr>
    <w:tblStylePr w:type="band1Horz">
      <w:tblPr/>
      <w:tcPr>
        <w:shd w:val="clear" w:color="auto" w:fill="A5E47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76618" w:themeColor="accent4"/>
        <w:left w:val="single" w:sz="4" w:space="0" w:color="E6B91E" w:themeColor="accent3"/>
        <w:bottom w:val="single" w:sz="4" w:space="0" w:color="E6B91E" w:themeColor="accent3"/>
        <w:right w:val="single" w:sz="4" w:space="0" w:color="E6B91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8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7661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C6F0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C6F0F" w:themeColor="accent3" w:themeShade="99"/>
          <w:insideV w:val="nil"/>
        </w:tcBorders>
        <w:shd w:val="clear" w:color="auto" w:fill="8C6F0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6F0F" w:themeFill="accent3" w:themeFillShade="99"/>
      </w:tcPr>
    </w:tblStylePr>
    <w:tblStylePr w:type="band1Vert">
      <w:tblPr/>
      <w:tcPr>
        <w:shd w:val="clear" w:color="auto" w:fill="F5E2A5" w:themeFill="accent3" w:themeFillTint="66"/>
      </w:tcPr>
    </w:tblStylePr>
    <w:tblStylePr w:type="band1Horz">
      <w:tblPr/>
      <w:tcPr>
        <w:shd w:val="clear" w:color="auto" w:fill="F2DB8E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6B91E" w:themeColor="accent3"/>
        <w:left w:val="single" w:sz="4" w:space="0" w:color="E76618" w:themeColor="accent4"/>
        <w:bottom w:val="single" w:sz="4" w:space="0" w:color="E76618" w:themeColor="accent4"/>
        <w:right w:val="single" w:sz="4" w:space="0" w:color="E76618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F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6B91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A3D0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A3D0E" w:themeColor="accent4" w:themeShade="99"/>
          <w:insideV w:val="nil"/>
        </w:tcBorders>
        <w:shd w:val="clear" w:color="auto" w:fill="8A3D0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A3D0E" w:themeFill="accent4" w:themeFillShade="99"/>
      </w:tcPr>
    </w:tblStylePr>
    <w:tblStylePr w:type="band1Vert">
      <w:tblPr/>
      <w:tcPr>
        <w:shd w:val="clear" w:color="auto" w:fill="F5C1A2" w:themeFill="accent4" w:themeFillTint="66"/>
      </w:tcPr>
    </w:tblStylePr>
    <w:tblStylePr w:type="band1Horz">
      <w:tblPr/>
      <w:tcPr>
        <w:shd w:val="clear" w:color="auto" w:fill="F3B28B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18655" w:themeColor="accent6"/>
        <w:left w:val="single" w:sz="4" w:space="0" w:color="C42F1A" w:themeColor="accent5"/>
        <w:bottom w:val="single" w:sz="4" w:space="0" w:color="C42F1A" w:themeColor="accent5"/>
        <w:right w:val="single" w:sz="4" w:space="0" w:color="C42F1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8E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18655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1C0F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1C0F" w:themeColor="accent5" w:themeShade="99"/>
          <w:insideV w:val="nil"/>
        </w:tcBorders>
        <w:shd w:val="clear" w:color="auto" w:fill="751C0F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1C0F" w:themeFill="accent5" w:themeFillShade="99"/>
      </w:tcPr>
    </w:tblStylePr>
    <w:tblStylePr w:type="band1Vert">
      <w:tblPr/>
      <w:tcPr>
        <w:shd w:val="clear" w:color="auto" w:fill="F1A399" w:themeFill="accent5" w:themeFillTint="66"/>
      </w:tcPr>
    </w:tblStylePr>
    <w:tblStylePr w:type="band1Horz">
      <w:tblPr/>
      <w:tcPr>
        <w:shd w:val="clear" w:color="auto" w:fill="EE8D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42F1A" w:themeColor="accent5"/>
        <w:left w:val="single" w:sz="4" w:space="0" w:color="918655" w:themeColor="accent6"/>
        <w:bottom w:val="single" w:sz="4" w:space="0" w:color="918655" w:themeColor="accent6"/>
        <w:right w:val="single" w:sz="4" w:space="0" w:color="918655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3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42F1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65033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65033" w:themeColor="accent6" w:themeShade="99"/>
          <w:insideV w:val="nil"/>
        </w:tcBorders>
        <w:shd w:val="clear" w:color="auto" w:fill="565033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5033" w:themeFill="accent6" w:themeFillShade="99"/>
      </w:tcPr>
    </w:tblStylePr>
    <w:tblStylePr w:type="band1Vert">
      <w:tblPr/>
      <w:tcPr>
        <w:shd w:val="clear" w:color="auto" w:fill="D5D0B8" w:themeFill="accent6" w:themeFillTint="66"/>
      </w:tcPr>
    </w:tblStylePr>
    <w:tblStylePr w:type="band1Horz">
      <w:tblPr/>
      <w:tcPr>
        <w:shd w:val="clear" w:color="auto" w:fill="CBC4A6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37F1A" w:themeFill="accent2" w:themeFillShade="CC"/>
      </w:tcPr>
    </w:tblStylePr>
    <w:tblStylePr w:type="lastRow">
      <w:rPr>
        <w:b/>
        <w:bCs/>
        <w:color w:val="437F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AE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37F1A" w:themeFill="accent2" w:themeFillShade="CC"/>
      </w:tcPr>
    </w:tblStylePr>
    <w:tblStylePr w:type="lastRow">
      <w:rPr>
        <w:b/>
        <w:bCs/>
        <w:color w:val="437F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3C5" w:themeFill="accent1" w:themeFillTint="3F"/>
      </w:tcPr>
    </w:tblStylePr>
    <w:tblStylePr w:type="band1Horz">
      <w:tblPr/>
      <w:tcPr>
        <w:shd w:val="clear" w:color="auto" w:fill="E9F6D0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9E5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37F1A" w:themeFill="accent2" w:themeFillShade="CC"/>
      </w:tcPr>
    </w:tblStylePr>
    <w:tblStylePr w:type="lastRow">
      <w:rPr>
        <w:b/>
        <w:bCs/>
        <w:color w:val="437F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F1BE" w:themeFill="accent2" w:themeFillTint="3F"/>
      </w:tcPr>
    </w:tblStylePr>
    <w:tblStylePr w:type="band1Horz">
      <w:tblPr/>
      <w:tcPr>
        <w:shd w:val="clear" w:color="auto" w:fill="DAF4CA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F8E8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85113" w:themeFill="accent4" w:themeFillShade="CC"/>
      </w:tcPr>
    </w:tblStylePr>
    <w:tblStylePr w:type="lastRow">
      <w:rPr>
        <w:b/>
        <w:bCs/>
        <w:color w:val="B85113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EDC7" w:themeFill="accent3" w:themeFillTint="3F"/>
      </w:tcPr>
    </w:tblStylePr>
    <w:tblStylePr w:type="band1Horz">
      <w:tblPr/>
      <w:tcPr>
        <w:shd w:val="clear" w:color="auto" w:fill="FAF0D2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EF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B9514" w:themeFill="accent3" w:themeFillShade="CC"/>
      </w:tcPr>
    </w:tblStylePr>
    <w:tblStylePr w:type="lastRow">
      <w:rPr>
        <w:b/>
        <w:bCs/>
        <w:color w:val="BB951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D9C5" w:themeFill="accent4" w:themeFillTint="3F"/>
      </w:tcPr>
    </w:tblStylePr>
    <w:tblStylePr w:type="band1Horz">
      <w:tblPr/>
      <w:tcPr>
        <w:shd w:val="clear" w:color="auto" w:fill="FAE0D0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E8E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36B44" w:themeFill="accent6" w:themeFillShade="CC"/>
      </w:tcPr>
    </w:tblStylePr>
    <w:tblStylePr w:type="lastRow">
      <w:rPr>
        <w:b/>
        <w:bCs/>
        <w:color w:val="736B44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C6C0" w:themeFill="accent5" w:themeFillTint="3F"/>
      </w:tcPr>
    </w:tblStylePr>
    <w:tblStylePr w:type="band1Horz">
      <w:tblPr/>
      <w:tcPr>
        <w:shd w:val="clear" w:color="auto" w:fill="F8D1CC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3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C2514" w:themeFill="accent5" w:themeFillShade="CC"/>
      </w:tcPr>
    </w:tblStylePr>
    <w:tblStylePr w:type="lastRow">
      <w:rPr>
        <w:b/>
        <w:bCs/>
        <w:color w:val="9C2514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2D3" w:themeFill="accent6" w:themeFillTint="3F"/>
      </w:tcPr>
    </w:tblStylePr>
    <w:tblStylePr w:type="band1Horz">
      <w:tblPr/>
      <w:tcPr>
        <w:shd w:val="clear" w:color="auto" w:fill="EAE7DB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F6D0" w:themeFill="accent1" w:themeFillTint="33"/>
    </w:tcPr>
    <w:tblStylePr w:type="firstRow">
      <w:rPr>
        <w:b/>
        <w:bCs/>
      </w:rPr>
      <w:tblPr/>
      <w:tcPr>
        <w:shd w:val="clear" w:color="auto" w:fill="D4ECA1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4ECA1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6B911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6B911C" w:themeFill="accent1" w:themeFillShade="BF"/>
      </w:tcPr>
    </w:tblStylePr>
    <w:tblStylePr w:type="band1Vert">
      <w:tblPr/>
      <w:tcPr>
        <w:shd w:val="clear" w:color="auto" w:fill="CAE88B" w:themeFill="accent1" w:themeFillTint="7F"/>
      </w:tcPr>
    </w:tblStylePr>
    <w:tblStylePr w:type="band1Horz">
      <w:tblPr/>
      <w:tcPr>
        <w:shd w:val="clear" w:color="auto" w:fill="CAE88B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F4CA" w:themeFill="accent2" w:themeFillTint="33"/>
    </w:tcPr>
    <w:tblStylePr w:type="firstRow">
      <w:rPr>
        <w:b/>
        <w:bCs/>
      </w:rPr>
      <w:tblPr/>
      <w:tcPr>
        <w:shd w:val="clear" w:color="auto" w:fill="B7E99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7E99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3E77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3E7718" w:themeFill="accent2" w:themeFillShade="BF"/>
      </w:tcPr>
    </w:tblStylePr>
    <w:tblStylePr w:type="band1Vert">
      <w:tblPr/>
      <w:tcPr>
        <w:shd w:val="clear" w:color="auto" w:fill="A5E47C" w:themeFill="accent2" w:themeFillTint="7F"/>
      </w:tcPr>
    </w:tblStylePr>
    <w:tblStylePr w:type="band1Horz">
      <w:tblPr/>
      <w:tcPr>
        <w:shd w:val="clear" w:color="auto" w:fill="A5E47C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F0D2" w:themeFill="accent3" w:themeFillTint="33"/>
    </w:tcPr>
    <w:tblStylePr w:type="firstRow">
      <w:rPr>
        <w:b/>
        <w:bCs/>
      </w:rPr>
      <w:tblPr/>
      <w:tcPr>
        <w:shd w:val="clear" w:color="auto" w:fill="F5E2A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5E2A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F8B13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F8B13" w:themeFill="accent3" w:themeFillShade="BF"/>
      </w:tcPr>
    </w:tblStylePr>
    <w:tblStylePr w:type="band1Vert">
      <w:tblPr/>
      <w:tcPr>
        <w:shd w:val="clear" w:color="auto" w:fill="F2DB8E" w:themeFill="accent3" w:themeFillTint="7F"/>
      </w:tcPr>
    </w:tblStylePr>
    <w:tblStylePr w:type="band1Horz">
      <w:tblPr/>
      <w:tcPr>
        <w:shd w:val="clear" w:color="auto" w:fill="F2DB8E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E0D0" w:themeFill="accent4" w:themeFillTint="33"/>
    </w:tcPr>
    <w:tblStylePr w:type="firstRow">
      <w:rPr>
        <w:b/>
        <w:bCs/>
      </w:rPr>
      <w:tblPr/>
      <w:tcPr>
        <w:shd w:val="clear" w:color="auto" w:fill="F5C1A2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5C1A2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D4C1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D4C12" w:themeFill="accent4" w:themeFillShade="BF"/>
      </w:tcPr>
    </w:tblStylePr>
    <w:tblStylePr w:type="band1Vert">
      <w:tblPr/>
      <w:tcPr>
        <w:shd w:val="clear" w:color="auto" w:fill="F3B28B" w:themeFill="accent4" w:themeFillTint="7F"/>
      </w:tcPr>
    </w:tblStylePr>
    <w:tblStylePr w:type="band1Horz">
      <w:tblPr/>
      <w:tcPr>
        <w:shd w:val="clear" w:color="auto" w:fill="F3B28B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1CC" w:themeFill="accent5" w:themeFillTint="33"/>
    </w:tcPr>
    <w:tblStylePr w:type="firstRow">
      <w:rPr>
        <w:b/>
        <w:bCs/>
      </w:rPr>
      <w:tblPr/>
      <w:tcPr>
        <w:shd w:val="clear" w:color="auto" w:fill="F1A3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A3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922213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922213" w:themeFill="accent5" w:themeFillShade="BF"/>
      </w:tcPr>
    </w:tblStylePr>
    <w:tblStylePr w:type="band1Vert">
      <w:tblPr/>
      <w:tcPr>
        <w:shd w:val="clear" w:color="auto" w:fill="EE8D80" w:themeFill="accent5" w:themeFillTint="7F"/>
      </w:tcPr>
    </w:tblStylePr>
    <w:tblStylePr w:type="band1Horz">
      <w:tblPr/>
      <w:tcPr>
        <w:shd w:val="clear" w:color="auto" w:fill="EE8D80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7DB" w:themeFill="accent6" w:themeFillTint="33"/>
    </w:tcPr>
    <w:tblStylePr w:type="firstRow">
      <w:rPr>
        <w:b/>
        <w:bCs/>
      </w:rPr>
      <w:tblPr/>
      <w:tcPr>
        <w:shd w:val="clear" w:color="auto" w:fill="D5D0B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5D0B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C643F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C643F" w:themeFill="accent6" w:themeFillShade="BF"/>
      </w:tcPr>
    </w:tblStylePr>
    <w:tblStylePr w:type="band1Vert">
      <w:tblPr/>
      <w:tcPr>
        <w:shd w:val="clear" w:color="auto" w:fill="CBC4A6" w:themeFill="accent6" w:themeFillTint="7F"/>
      </w:tcPr>
    </w:tblStylePr>
    <w:tblStylePr w:type="band1Horz">
      <w:tblPr/>
      <w:tcPr>
        <w:shd w:val="clear" w:color="auto" w:fill="CBC4A6" w:themeFill="accent6" w:themeFillTint="7F"/>
      </w:tcPr>
    </w:tblStylePr>
  </w:style>
  <w:style w:type="character" w:styleId="Hipervnculo">
    <w:name w:val="Hyperlink"/>
    <w:basedOn w:val="Fuentedeprrafopredeter"/>
    <w:uiPriority w:val="99"/>
    <w:unhideWhenUsed/>
    <w:rsid w:val="000E3874"/>
    <w:rPr>
      <w:color w:val="99CA3C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F230D"/>
    <w:rPr>
      <w:color w:val="605E5C"/>
      <w:shd w:val="clear" w:color="auto" w:fill="E1DFDD"/>
    </w:rPr>
  </w:style>
  <w:style w:type="character" w:styleId="Textodelmarcadordeposicin">
    <w:name w:val="Placeholder Text"/>
    <w:basedOn w:val="Fuentedeprrafopredeter"/>
    <w:uiPriority w:val="99"/>
    <w:semiHidden/>
    <w:rsid w:val="00E6301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1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Faceta">
  <a:themeElements>
    <a:clrScheme name="Faceta">
      <a:dk1>
        <a:sysClr val="windowText" lastClr="000000"/>
      </a:dk1>
      <a:lt1>
        <a:sysClr val="window" lastClr="FFFFFF"/>
      </a:lt1>
      <a:dk2>
        <a:srgbClr val="2C3C43"/>
      </a:dk2>
      <a:lt2>
        <a:srgbClr val="EBEBEB"/>
      </a:lt2>
      <a:accent1>
        <a:srgbClr val="90C226"/>
      </a:accent1>
      <a:accent2>
        <a:srgbClr val="54A021"/>
      </a:accent2>
      <a:accent3>
        <a:srgbClr val="E6B91E"/>
      </a:accent3>
      <a:accent4>
        <a:srgbClr val="E76618"/>
      </a:accent4>
      <a:accent5>
        <a:srgbClr val="C42F1A"/>
      </a:accent5>
      <a:accent6>
        <a:srgbClr val="918655"/>
      </a:accent6>
      <a:hlink>
        <a:srgbClr val="99CA3C"/>
      </a:hlink>
      <a:folHlink>
        <a:srgbClr val="B9D181"/>
      </a:folHlink>
    </a:clrScheme>
    <a:fontScheme name="Faceta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Faceta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0D07F85-808F-4AE7-B4B8-FB9BE37B0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287</Words>
  <Characters>1583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1867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Lola Baño</cp:lastModifiedBy>
  <cp:revision>16</cp:revision>
  <cp:lastPrinted>2025-09-01T10:24:00Z</cp:lastPrinted>
  <dcterms:created xsi:type="dcterms:W3CDTF">2026-02-20T20:16:00Z</dcterms:created>
  <dcterms:modified xsi:type="dcterms:W3CDTF">2026-02-26T18:14:00Z</dcterms:modified>
  <cp:category/>
</cp:coreProperties>
</file>